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83A0F">
      <w:pPr>
        <w:jc w:val="center"/>
        <w:rPr>
          <w:rFonts w:ascii="Times New Roman" w:hAnsi="Times New Roman" w:cs="Times New Roman"/>
          <w:b/>
          <w:bCs/>
          <w:sz w:val="32"/>
          <w:szCs w:val="32"/>
          <w:lang w:eastAsia="zh-CN"/>
        </w:rPr>
      </w:pPr>
      <w:r>
        <w:rPr>
          <w:rFonts w:hint="eastAsia" w:ascii="Times New Roman" w:hAnsi="Times New Roman" w:cs="Times New Roman"/>
          <w:b/>
          <w:bCs/>
          <w:sz w:val="32"/>
          <w:szCs w:val="32"/>
          <w:lang w:val="en-US" w:eastAsia="zh-CN"/>
        </w:rPr>
        <w:t xml:space="preserve">5.18  </w:t>
      </w:r>
      <w:r>
        <w:rPr>
          <w:rFonts w:ascii="Times New Roman" w:hAnsi="Times New Roman" w:cs="Times New Roman"/>
          <w:b/>
          <w:bCs/>
          <w:sz w:val="32"/>
          <w:szCs w:val="32"/>
          <w:lang w:eastAsia="zh-CN"/>
        </w:rPr>
        <w:t>8th discussion on transcription</w:t>
      </w:r>
    </w:p>
    <w:p w14:paraId="3A790FA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(00:00:29): </w:t>
      </w:r>
      <w:r>
        <w:rPr>
          <w:rFonts w:ascii="Times New Roman" w:hAnsi="Times New Roman" w:cs="Times New Roman"/>
          <w:lang w:eastAsia="zh-CN"/>
        </w:rPr>
        <w:t xml:space="preserve">Hi, everyone; thank you very much for joining the online panel discussion for my PhD thesis. I'm Eva from UKM's Media Studies programme, and I'm focusing on the intercultural adjustment of international students. Today, we have students from UM, UTM, Tate &amp; Lyle, Sunway and UCSI. You can decide whether to turn on the webcam, and our entire discussion will be recorded. If there are no other questions, let's start with a self-introduction. Introduce yourself by your name. You can also say your nickname or English name. The second is your university, the third is your major, the fourth is the semester you are studying, and the fifth is whether you have any overseas experience. </w:t>
      </w:r>
      <w:r>
        <w:rPr>
          <w:rFonts w:ascii="Times New Roman" w:hAnsi="Times New Roman" w:cs="Times New Roman"/>
        </w:rPr>
        <w:t>Let's start with UTM students, shall we?</w:t>
      </w:r>
    </w:p>
    <w:p w14:paraId="631517C8">
      <w:pPr>
        <w:jc w:val="both"/>
        <w:rPr>
          <w:rFonts w:ascii="Times New Roman" w:hAnsi="Times New Roman" w:cs="Times New Roman"/>
        </w:rPr>
      </w:pPr>
      <w:r>
        <w:rPr>
          <w:rFonts w:ascii="Times New Roman" w:hAnsi="Times New Roman" w:cs="Times New Roman"/>
        </w:rPr>
        <w:t xml:space="preserve">haoyang(00:01:51): yes. </w:t>
      </w:r>
      <w:r>
        <w:rPr>
          <w:rFonts w:ascii="Times New Roman" w:hAnsi="Times New Roman" w:cs="Times New Roman"/>
          <w:lang w:eastAsia="zh-CN"/>
        </w:rPr>
        <w:t xml:space="preserve">My name is </w:t>
      </w:r>
      <w:r>
        <w:rPr>
          <w:rFonts w:ascii="Times New Roman" w:hAnsi="Times New Roman" w:cs="Times New Roman"/>
        </w:rPr>
        <w:t>Zhang H</w:t>
      </w:r>
      <w:r>
        <w:rPr>
          <w:rFonts w:hint="eastAsia" w:ascii="Times New Roman" w:hAnsi="Times New Roman" w:cs="Times New Roman"/>
          <w:lang w:eastAsia="zh-CN"/>
        </w:rPr>
        <w:t>a</w:t>
      </w:r>
      <w:r>
        <w:rPr>
          <w:rFonts w:ascii="Times New Roman" w:hAnsi="Times New Roman" w:cs="Times New Roman"/>
        </w:rPr>
        <w:t>o</w:t>
      </w:r>
      <w:r>
        <w:rPr>
          <w:rFonts w:hint="eastAsia" w:ascii="Times New Roman" w:hAnsi="Times New Roman" w:cs="Times New Roman"/>
          <w:lang w:eastAsia="zh-CN"/>
        </w:rPr>
        <w:t>Y</w:t>
      </w:r>
      <w:r>
        <w:rPr>
          <w:rFonts w:ascii="Times New Roman" w:hAnsi="Times New Roman" w:cs="Times New Roman"/>
        </w:rPr>
        <w:t xml:space="preserve">ang, and I am a UTM Electrical </w:t>
      </w:r>
      <w:r>
        <w:rPr>
          <w:rFonts w:hint="eastAsia" w:ascii="Times New Roman" w:hAnsi="Times New Roman" w:cs="Times New Roman"/>
        </w:rPr>
        <w:t xml:space="preserve">Systems </w:t>
      </w:r>
      <w:r>
        <w:rPr>
          <w:rFonts w:ascii="Times New Roman" w:hAnsi="Times New Roman" w:cs="Times New Roman"/>
        </w:rPr>
        <w:t>Engineering major.</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came to Malaysia in 2019, and I </w:t>
      </w:r>
      <w:r>
        <w:rPr>
          <w:rFonts w:ascii="Times New Roman" w:hAnsi="Times New Roman" w:cs="Times New Roman"/>
        </w:rPr>
        <w:t>am currently in my sixth semester</w:t>
      </w:r>
      <w:r>
        <w:rPr>
          <w:rFonts w:ascii="Times New Roman" w:hAnsi="Times New Roman" w:cs="Times New Roman"/>
          <w:lang w:eastAsia="zh-CN"/>
        </w:rPr>
        <w:t>. I have no overseas study experience before this</w:t>
      </w:r>
      <w:r>
        <w:rPr>
          <w:rFonts w:ascii="Times New Roman" w:hAnsi="Times New Roman" w:cs="Times New Roman"/>
        </w:rPr>
        <w:t>.</w:t>
      </w:r>
    </w:p>
    <w:p w14:paraId="29E757D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(00:02:25): Okay, let's ask our UM students to briefly introduce themselves</w:t>
      </w:r>
      <w:r>
        <w:rPr>
          <w:rFonts w:ascii="Times New Roman" w:hAnsi="Times New Roman" w:cs="Times New Roman"/>
          <w:lang w:eastAsia="zh-CN"/>
        </w:rPr>
        <w:t>.</w:t>
      </w:r>
    </w:p>
    <w:p w14:paraId="5CDE9841">
      <w:pPr>
        <w:jc w:val="both"/>
        <w:rPr>
          <w:rFonts w:ascii="Times New Roman" w:hAnsi="Times New Roman" w:cs="Times New Roman"/>
        </w:rPr>
      </w:pPr>
      <w:r>
        <w:rPr>
          <w:rFonts w:ascii="Times New Roman" w:hAnsi="Times New Roman" w:cs="Times New Roman"/>
        </w:rPr>
        <w:t xml:space="preserve">peng(00:02:43): </w:t>
      </w:r>
      <w:r>
        <w:rPr>
          <w:rFonts w:ascii="Times New Roman" w:hAnsi="Times New Roman" w:cs="Times New Roman"/>
          <w:lang w:eastAsia="zh-CN"/>
        </w:rPr>
        <w:t xml:space="preserve">Hello, everyone. You can call me Xiao </w:t>
      </w:r>
      <w:r>
        <w:rPr>
          <w:rFonts w:ascii="Times New Roman" w:hAnsi="Times New Roman" w:cs="Times New Roman"/>
        </w:rPr>
        <w:t xml:space="preserve">Peng. I am from Guangxi, and I am studying Social </w:t>
      </w:r>
      <w:r>
        <w:rPr>
          <w:rFonts w:hint="eastAsia" w:ascii="Times New Roman" w:hAnsi="Times New Roman" w:cs="Times New Roman"/>
        </w:rPr>
        <w:t>Administration</w:t>
      </w:r>
      <w:r>
        <w:rPr>
          <w:rFonts w:ascii="Times New Roman" w:hAnsi="Times New Roman" w:cs="Times New Roman"/>
        </w:rPr>
        <w:t xml:space="preserve"> at the School of Social Sciences at UM. I am currently in my third semester, and I have no experience studying abroad.</w:t>
      </w:r>
    </w:p>
    <w:p w14:paraId="689A20E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(00:03:14): Okay, thank you for sharing</w:t>
      </w:r>
      <w:r>
        <w:rPr>
          <w:rFonts w:ascii="Times New Roman" w:hAnsi="Times New Roman" w:cs="Times New Roman"/>
          <w:lang w:eastAsia="zh-CN"/>
        </w:rPr>
        <w:t>.</w:t>
      </w:r>
      <w:r>
        <w:rPr>
          <w:rFonts w:ascii="Times New Roman" w:hAnsi="Times New Roman" w:cs="Times New Roman"/>
        </w:rPr>
        <w:t xml:space="preserve"> Next, we have a brief introduction from UCSI.</w:t>
      </w:r>
    </w:p>
    <w:p w14:paraId="39E33915">
      <w:pPr>
        <w:jc w:val="both"/>
        <w:rPr>
          <w:rFonts w:ascii="Times New Roman" w:hAnsi="Times New Roman" w:cs="Times New Roman"/>
        </w:rPr>
      </w:pPr>
      <w:r>
        <w:rPr>
          <w:rFonts w:ascii="Times New Roman" w:hAnsi="Times New Roman" w:cs="Times New Roman"/>
          <w:lang w:eastAsia="zh-CN"/>
        </w:rPr>
        <w:t>Cecilia Fan (</w:t>
      </w:r>
      <w:r>
        <w:rPr>
          <w:rFonts w:ascii="Times New Roman" w:hAnsi="Times New Roman" w:cs="Times New Roman"/>
        </w:rPr>
        <w:t xml:space="preserve">00:03:28): Okay, my name is Cecilia Fan. I'm 19 years old, and I'm in my third semester of the Mass Communication </w:t>
      </w:r>
      <w:r>
        <w:rPr>
          <w:rFonts w:ascii="Times New Roman" w:hAnsi="Times New Roman" w:cs="Times New Roman"/>
          <w:lang w:eastAsia="zh-CN"/>
        </w:rPr>
        <w:t xml:space="preserve">programme at </w:t>
      </w:r>
      <w:r>
        <w:rPr>
          <w:rFonts w:ascii="Times New Roman" w:hAnsi="Times New Roman" w:cs="Times New Roman"/>
        </w:rPr>
        <w:t xml:space="preserve">UCSI. This is my third semester. Prior </w:t>
      </w:r>
      <w:r>
        <w:rPr>
          <w:rFonts w:ascii="Times New Roman" w:hAnsi="Times New Roman" w:cs="Times New Roman"/>
          <w:lang w:eastAsia="zh-CN"/>
        </w:rPr>
        <w:t>to enrolling in the programme</w:t>
      </w:r>
      <w:r>
        <w:rPr>
          <w:rFonts w:ascii="Times New Roman" w:hAnsi="Times New Roman" w:cs="Times New Roman"/>
        </w:rPr>
        <w:t xml:space="preserve">, I did a language course in </w:t>
      </w:r>
      <w:r>
        <w:rPr>
          <w:rFonts w:ascii="Times New Roman" w:hAnsi="Times New Roman" w:cs="Times New Roman"/>
          <w:lang w:eastAsia="zh-CN"/>
        </w:rPr>
        <w:t xml:space="preserve">Malaysia for </w:t>
      </w:r>
      <w:r>
        <w:rPr>
          <w:rFonts w:ascii="Times New Roman" w:hAnsi="Times New Roman" w:cs="Times New Roman"/>
        </w:rPr>
        <w:t>one semester.</w:t>
      </w:r>
    </w:p>
    <w:p w14:paraId="4FE7B0F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(00:03:57): Okay, thank you for sharing! Next, we have Jiaqi from </w:t>
      </w:r>
      <w:r>
        <w:rPr>
          <w:rFonts w:hint="eastAsia" w:ascii="Times New Roman" w:hAnsi="Times New Roman" w:cs="Times New Roman"/>
          <w:lang w:eastAsia="zh-CN"/>
        </w:rPr>
        <w:t xml:space="preserve">the University of Sunway </w:t>
      </w:r>
      <w:r>
        <w:rPr>
          <w:rFonts w:ascii="Times New Roman" w:hAnsi="Times New Roman" w:cs="Times New Roman"/>
        </w:rPr>
        <w:t>to share.</w:t>
      </w:r>
    </w:p>
    <w:p w14:paraId="033095F2">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00:04:10): My name is Jiaqi Xu. Everyone calls me </w:t>
      </w:r>
      <w:r>
        <w:rPr>
          <w:rFonts w:ascii="Times New Roman" w:hAnsi="Times New Roman" w:cs="Times New Roman"/>
          <w:lang w:eastAsia="zh-CN"/>
        </w:rPr>
        <w:t xml:space="preserve">Amy. </w:t>
      </w:r>
      <w:r>
        <w:rPr>
          <w:rFonts w:ascii="Times New Roman" w:hAnsi="Times New Roman" w:cs="Times New Roman"/>
        </w:rPr>
        <w:t xml:space="preserve">I am </w:t>
      </w:r>
      <w:r>
        <w:rPr>
          <w:rFonts w:ascii="Times New Roman" w:hAnsi="Times New Roman" w:cs="Times New Roman"/>
          <w:lang w:eastAsia="zh-CN"/>
        </w:rPr>
        <w:t xml:space="preserve">19 </w:t>
      </w:r>
      <w:r>
        <w:rPr>
          <w:rFonts w:ascii="Times New Roman" w:hAnsi="Times New Roman" w:cs="Times New Roman"/>
        </w:rPr>
        <w:t>years old this year</w:t>
      </w:r>
      <w:r>
        <w:rPr>
          <w:rFonts w:ascii="Times New Roman" w:hAnsi="Times New Roman" w:cs="Times New Roman"/>
          <w:lang w:eastAsia="zh-CN"/>
        </w:rPr>
        <w:t xml:space="preserve">, and I </w:t>
      </w:r>
      <w:r>
        <w:rPr>
          <w:rFonts w:ascii="Times New Roman" w:hAnsi="Times New Roman" w:cs="Times New Roman"/>
        </w:rPr>
        <w:t xml:space="preserve">am studying for a Bachelor of Business </w:t>
      </w:r>
      <w:r>
        <w:rPr>
          <w:rFonts w:ascii="Times New Roman" w:hAnsi="Times New Roman" w:cs="Times New Roman"/>
          <w:lang w:eastAsia="zh-CN"/>
        </w:rPr>
        <w:t xml:space="preserve">at Sunway. I am in my </w:t>
      </w:r>
      <w:r>
        <w:rPr>
          <w:rFonts w:ascii="Times New Roman" w:hAnsi="Times New Roman" w:cs="Times New Roman"/>
        </w:rPr>
        <w:t xml:space="preserve">third semester </w:t>
      </w:r>
      <w:r>
        <w:rPr>
          <w:rFonts w:ascii="Times New Roman" w:hAnsi="Times New Roman" w:cs="Times New Roman"/>
          <w:lang w:eastAsia="zh-CN"/>
        </w:rPr>
        <w:t>now</w:t>
      </w:r>
      <w:r>
        <w:rPr>
          <w:rFonts w:ascii="Times New Roman" w:hAnsi="Times New Roman" w:cs="Times New Roman"/>
        </w:rPr>
        <w:t>. I had no experience studying abroad before, and this was my first time going abroad.</w:t>
      </w:r>
    </w:p>
    <w:p w14:paraId="109369A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(00:04:32): Okay, thank you. And finally, let's ask </w:t>
      </w:r>
      <w:r>
        <w:rPr>
          <w:rFonts w:ascii="Times New Roman" w:hAnsi="Times New Roman" w:cs="Times New Roman"/>
          <w:lang w:eastAsia="zh-CN"/>
        </w:rPr>
        <w:t xml:space="preserve">Tracy </w:t>
      </w:r>
      <w:r>
        <w:rPr>
          <w:rFonts w:ascii="Times New Roman" w:hAnsi="Times New Roman" w:cs="Times New Roman"/>
        </w:rPr>
        <w:t xml:space="preserve">from </w:t>
      </w:r>
      <w:r>
        <w:rPr>
          <w:rFonts w:ascii="Times New Roman" w:hAnsi="Times New Roman" w:cs="Times New Roman"/>
          <w:lang w:eastAsia="zh-CN"/>
        </w:rPr>
        <w:t xml:space="preserve">Taylor's University </w:t>
      </w:r>
      <w:r>
        <w:rPr>
          <w:rFonts w:ascii="Times New Roman" w:hAnsi="Times New Roman" w:cs="Times New Roman"/>
        </w:rPr>
        <w:t>to introduce herself.</w:t>
      </w:r>
    </w:p>
    <w:p w14:paraId="21825085">
      <w:pPr>
        <w:jc w:val="both"/>
        <w:rPr>
          <w:rFonts w:ascii="Times New Roman" w:hAnsi="Times New Roman" w:cs="Times New Roman"/>
        </w:rPr>
      </w:pPr>
      <w:r>
        <w:rPr>
          <w:rFonts w:ascii="Times New Roman" w:hAnsi="Times New Roman" w:cs="Times New Roman"/>
        </w:rPr>
        <w:t xml:space="preserve">Trace(00:04:43): Hi everyone. My name is </w:t>
      </w:r>
      <w:r>
        <w:rPr>
          <w:rFonts w:ascii="Times New Roman" w:hAnsi="Times New Roman" w:cs="Times New Roman"/>
          <w:lang w:eastAsia="zh-CN"/>
        </w:rPr>
        <w:t xml:space="preserve">Tracy, and </w:t>
      </w:r>
      <w:r>
        <w:rPr>
          <w:rFonts w:ascii="Times New Roman" w:hAnsi="Times New Roman" w:cs="Times New Roman"/>
        </w:rPr>
        <w:t xml:space="preserve">I'm studying </w:t>
      </w:r>
      <w:r>
        <w:rPr>
          <w:rFonts w:ascii="Times New Roman" w:hAnsi="Times New Roman" w:cs="Times New Roman"/>
          <w:lang w:eastAsia="zh-CN"/>
        </w:rPr>
        <w:t xml:space="preserve">Digital </w:t>
      </w:r>
      <w:r>
        <w:rPr>
          <w:rFonts w:ascii="Times New Roman" w:hAnsi="Times New Roman" w:cs="Times New Roman"/>
        </w:rPr>
        <w:t xml:space="preserve">Media </w:t>
      </w:r>
      <w:r>
        <w:rPr>
          <w:rFonts w:ascii="Times New Roman" w:hAnsi="Times New Roman" w:cs="Times New Roman"/>
          <w:lang w:eastAsia="zh-CN"/>
        </w:rPr>
        <w:t xml:space="preserve">at </w:t>
      </w:r>
      <w:r>
        <w:rPr>
          <w:rFonts w:ascii="Times New Roman" w:hAnsi="Times New Roman" w:cs="Times New Roman"/>
        </w:rPr>
        <w:t>Taylor's University</w:t>
      </w:r>
      <w:r>
        <w:rPr>
          <w:rFonts w:ascii="Times New Roman" w:hAnsi="Times New Roman" w:cs="Times New Roman"/>
          <w:lang w:eastAsia="zh-CN"/>
        </w:rPr>
        <w:t xml:space="preserve">, specifically focusing on </w:t>
      </w:r>
      <w:r>
        <w:rPr>
          <w:rFonts w:ascii="Times New Roman" w:hAnsi="Times New Roman" w:cs="Times New Roman"/>
        </w:rPr>
        <w:t xml:space="preserve">Public Relations and Marketing. </w:t>
      </w:r>
      <w:r>
        <w:rPr>
          <w:rFonts w:ascii="Times New Roman" w:hAnsi="Times New Roman" w:cs="Times New Roman"/>
          <w:lang w:eastAsia="zh-CN"/>
        </w:rPr>
        <w:t>There are</w:t>
      </w:r>
      <w:r>
        <w:rPr>
          <w:rFonts w:ascii="Times New Roman" w:hAnsi="Times New Roman" w:cs="Times New Roman"/>
        </w:rPr>
        <w:t xml:space="preserve"> not so many courses in media, but more </w:t>
      </w:r>
      <w:r>
        <w:rPr>
          <w:rFonts w:ascii="Times New Roman" w:hAnsi="Times New Roman" w:cs="Times New Roman"/>
          <w:lang w:eastAsia="zh-CN"/>
        </w:rPr>
        <w:t xml:space="preserve">in </w:t>
      </w:r>
      <w:r>
        <w:rPr>
          <w:rFonts w:ascii="Times New Roman" w:hAnsi="Times New Roman" w:cs="Times New Roman"/>
        </w:rPr>
        <w:t>PR and marketing. I came to Malaysia to study in 2</w:t>
      </w:r>
      <w:r>
        <w:rPr>
          <w:rFonts w:hint="eastAsia" w:ascii="Times New Roman" w:hAnsi="Times New Roman" w:cs="Times New Roman"/>
          <w:lang w:eastAsia="zh-CN"/>
        </w:rPr>
        <w:t>02</w:t>
      </w:r>
      <w:r>
        <w:rPr>
          <w:rFonts w:ascii="Times New Roman" w:hAnsi="Times New Roman" w:cs="Times New Roman"/>
        </w:rPr>
        <w:t xml:space="preserve">1 </w:t>
      </w:r>
      <w:r>
        <w:rPr>
          <w:rFonts w:ascii="Times New Roman" w:hAnsi="Times New Roman" w:cs="Times New Roman"/>
          <w:lang w:eastAsia="zh-CN"/>
        </w:rPr>
        <w:t>and have never been abroa</w:t>
      </w:r>
      <w:r>
        <w:rPr>
          <w:rFonts w:ascii="Times New Roman" w:hAnsi="Times New Roman" w:cs="Times New Roman"/>
        </w:rPr>
        <w:t>d.</w:t>
      </w:r>
    </w:p>
    <w:p w14:paraId="788FBBFB">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(00:05:16): Okay, thanks</w:t>
      </w:r>
      <w:r>
        <w:rPr>
          <w:rFonts w:ascii="Times New Roman" w:hAnsi="Times New Roman" w:cs="Times New Roman"/>
          <w:lang w:eastAsia="zh-CN"/>
        </w:rPr>
        <w:t xml:space="preserve">, Tracy, </w:t>
      </w:r>
      <w:r>
        <w:rPr>
          <w:rFonts w:ascii="Times New Roman" w:hAnsi="Times New Roman" w:cs="Times New Roman"/>
        </w:rPr>
        <w:t>what made you choose to study in Malaysia</w:t>
      </w:r>
      <w:r>
        <w:rPr>
          <w:rFonts w:ascii="Times New Roman" w:hAnsi="Times New Roman" w:cs="Times New Roman"/>
          <w:lang w:eastAsia="zh-CN"/>
        </w:rPr>
        <w:t>?</w:t>
      </w:r>
    </w:p>
    <w:p w14:paraId="5E572E6E">
      <w:pPr>
        <w:jc w:val="both"/>
        <w:rPr>
          <w:rFonts w:ascii="Times New Roman" w:hAnsi="Times New Roman" w:cs="Times New Roman"/>
        </w:rPr>
      </w:pPr>
      <w:r>
        <w:rPr>
          <w:rFonts w:ascii="Times New Roman" w:hAnsi="Times New Roman" w:cs="Times New Roman"/>
        </w:rPr>
        <w:t xml:space="preserve">Trace(00:05:25): </w:t>
      </w:r>
      <w:r>
        <w:rPr>
          <w:rFonts w:hint="eastAsia" w:ascii="Times New Roman" w:hAnsi="Times New Roman" w:cs="Times New Roman"/>
          <w:lang w:eastAsia="zh-CN"/>
        </w:rPr>
        <w:t>B</w:t>
      </w:r>
      <w:r>
        <w:rPr>
          <w:rFonts w:ascii="Times New Roman" w:hAnsi="Times New Roman" w:cs="Times New Roman"/>
        </w:rPr>
        <w:t xml:space="preserve">ecause </w:t>
      </w:r>
      <w:r>
        <w:rPr>
          <w:rFonts w:ascii="Times New Roman" w:hAnsi="Times New Roman" w:cs="Times New Roman"/>
          <w:lang w:eastAsia="zh-CN"/>
        </w:rPr>
        <w:t xml:space="preserve">I </w:t>
      </w:r>
      <w:r>
        <w:rPr>
          <w:rFonts w:ascii="Times New Roman" w:hAnsi="Times New Roman" w:cs="Times New Roman"/>
        </w:rPr>
        <w:t xml:space="preserve">didn't </w:t>
      </w:r>
      <w:r>
        <w:rPr>
          <w:rFonts w:ascii="Times New Roman" w:hAnsi="Times New Roman" w:cs="Times New Roman"/>
          <w:lang w:eastAsia="zh-CN"/>
        </w:rPr>
        <w:t xml:space="preserve">get the </w:t>
      </w:r>
      <w:r>
        <w:rPr>
          <w:rFonts w:ascii="Times New Roman" w:hAnsi="Times New Roman" w:cs="Times New Roman"/>
        </w:rPr>
        <w:t xml:space="preserve">desired results after the college entrance examination, I felt that I didn't have </w:t>
      </w:r>
      <w:r>
        <w:rPr>
          <w:rFonts w:ascii="Times New Roman" w:hAnsi="Times New Roman" w:cs="Times New Roman"/>
          <w:lang w:eastAsia="zh-CN"/>
        </w:rPr>
        <w:t xml:space="preserve">the chance to go to a better university </w:t>
      </w:r>
      <w:r>
        <w:rPr>
          <w:rFonts w:ascii="Times New Roman" w:hAnsi="Times New Roman" w:cs="Times New Roman"/>
        </w:rPr>
        <w:t>in China</w:t>
      </w:r>
      <w:r>
        <w:rPr>
          <w:rFonts w:ascii="Times New Roman" w:hAnsi="Times New Roman" w:cs="Times New Roman"/>
          <w:lang w:eastAsia="zh-CN"/>
        </w:rPr>
        <w:t>. Then I searched for "</w:t>
      </w:r>
      <w:r>
        <w:rPr>
          <w:rFonts w:ascii="Times New Roman" w:hAnsi="Times New Roman" w:cs="Times New Roman"/>
        </w:rPr>
        <w:t xml:space="preserve">how to </w:t>
      </w:r>
      <w:r>
        <w:rPr>
          <w:rFonts w:ascii="Times New Roman" w:hAnsi="Times New Roman" w:cs="Times New Roman"/>
          <w:lang w:eastAsia="zh-CN"/>
        </w:rPr>
        <w:t xml:space="preserve">plan for the future </w:t>
      </w:r>
      <w:r>
        <w:rPr>
          <w:rFonts w:ascii="Times New Roman" w:hAnsi="Times New Roman" w:cs="Times New Roman"/>
        </w:rPr>
        <w:t>after failing the college entrance exam</w:t>
      </w:r>
      <w:r>
        <w:rPr>
          <w:rFonts w:ascii="Times New Roman" w:hAnsi="Times New Roman" w:cs="Times New Roman"/>
          <w:lang w:eastAsia="zh-CN"/>
        </w:rPr>
        <w:t xml:space="preserve">" </w:t>
      </w:r>
      <w:r>
        <w:rPr>
          <w:rFonts w:ascii="Times New Roman" w:hAnsi="Times New Roman" w:cs="Times New Roman"/>
        </w:rPr>
        <w:t>on Zhi</w:t>
      </w:r>
      <w:r>
        <w:rPr>
          <w:rFonts w:hint="eastAsia" w:ascii="Times New Roman" w:hAnsi="Times New Roman" w:cs="Times New Roman"/>
          <w:lang w:eastAsia="zh-CN"/>
        </w:rPr>
        <w:t>H</w:t>
      </w:r>
      <w:r>
        <w:rPr>
          <w:rFonts w:ascii="Times New Roman" w:hAnsi="Times New Roman" w:cs="Times New Roman"/>
        </w:rPr>
        <w:t xml:space="preserve">u App </w:t>
      </w:r>
      <w:r>
        <w:rPr>
          <w:rFonts w:ascii="Times New Roman" w:hAnsi="Times New Roman" w:cs="Times New Roman"/>
          <w:lang w:eastAsia="zh-CN"/>
        </w:rPr>
        <w:t xml:space="preserve">and saw a </w:t>
      </w:r>
      <w:r>
        <w:rPr>
          <w:rFonts w:ascii="Times New Roman" w:hAnsi="Times New Roman" w:cs="Times New Roman"/>
        </w:rPr>
        <w:t xml:space="preserve">post </w:t>
      </w:r>
      <w:r>
        <w:rPr>
          <w:rFonts w:ascii="Times New Roman" w:hAnsi="Times New Roman" w:cs="Times New Roman"/>
          <w:lang w:eastAsia="zh-CN"/>
        </w:rPr>
        <w:t xml:space="preserve">introducing information about </w:t>
      </w:r>
      <w:r>
        <w:rPr>
          <w:rFonts w:ascii="Times New Roman" w:hAnsi="Times New Roman" w:cs="Times New Roman"/>
        </w:rPr>
        <w:t>studying in Malaysia.</w:t>
      </w:r>
    </w:p>
    <w:p w14:paraId="162FA1E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(00:05:57): And did you do any academic preparation before you came here, and what were your academic expectations after you came to Malaysia?</w:t>
      </w:r>
    </w:p>
    <w:p w14:paraId="46B14C16">
      <w:pPr>
        <w:jc w:val="both"/>
        <w:rPr>
          <w:rFonts w:ascii="Times New Roman" w:hAnsi="Times New Roman" w:cs="Times New Roman"/>
        </w:rPr>
      </w:pPr>
      <w:r>
        <w:rPr>
          <w:rFonts w:ascii="Times New Roman" w:hAnsi="Times New Roman" w:cs="Times New Roman"/>
        </w:rPr>
        <w:t xml:space="preserve">Trace(00:06:06): I didn't really </w:t>
      </w:r>
      <w:r>
        <w:rPr>
          <w:rFonts w:ascii="Times New Roman" w:hAnsi="Times New Roman" w:cs="Times New Roman"/>
          <w:lang w:eastAsia="zh-CN"/>
        </w:rPr>
        <w:t xml:space="preserve">do </w:t>
      </w:r>
      <w:r>
        <w:rPr>
          <w:rFonts w:ascii="Times New Roman" w:hAnsi="Times New Roman" w:cs="Times New Roman"/>
        </w:rPr>
        <w:t xml:space="preserve">much </w:t>
      </w:r>
      <w:r>
        <w:rPr>
          <w:rFonts w:ascii="Times New Roman" w:hAnsi="Times New Roman" w:cs="Times New Roman"/>
          <w:lang w:eastAsia="zh-CN"/>
        </w:rPr>
        <w:t>preparation</w:t>
      </w:r>
      <w:r>
        <w:rPr>
          <w:rFonts w:ascii="Times New Roman" w:hAnsi="Times New Roman" w:cs="Times New Roman"/>
        </w:rPr>
        <w:t xml:space="preserve">. </w:t>
      </w:r>
      <w:r>
        <w:rPr>
          <w:rFonts w:ascii="Times New Roman" w:hAnsi="Times New Roman" w:cs="Times New Roman"/>
          <w:lang w:eastAsia="zh-CN"/>
        </w:rPr>
        <w:t xml:space="preserve">I just thought it would be nice to </w:t>
      </w:r>
      <w:r>
        <w:rPr>
          <w:rFonts w:ascii="Times New Roman" w:hAnsi="Times New Roman" w:cs="Times New Roman"/>
        </w:rPr>
        <w:t xml:space="preserve">study abroad, </w:t>
      </w:r>
      <w:r>
        <w:rPr>
          <w:rFonts w:ascii="Times New Roman" w:hAnsi="Times New Roman" w:cs="Times New Roman"/>
          <w:lang w:eastAsia="zh-CN"/>
        </w:rPr>
        <w:t xml:space="preserve">so I </w:t>
      </w:r>
      <w:r>
        <w:rPr>
          <w:rFonts w:ascii="Times New Roman" w:hAnsi="Times New Roman" w:cs="Times New Roman"/>
        </w:rPr>
        <w:t>came here.</w:t>
      </w:r>
    </w:p>
    <w:p w14:paraId="3FF8FBB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(00:06:28): Okay, thank you. </w:t>
      </w:r>
      <w:r>
        <w:rPr>
          <w:rFonts w:ascii="Times New Roman" w:hAnsi="Times New Roman" w:cs="Times New Roman"/>
          <w:lang w:eastAsia="zh-CN"/>
        </w:rPr>
        <w:t xml:space="preserve">Amy, what was the </w:t>
      </w:r>
      <w:r>
        <w:rPr>
          <w:rFonts w:ascii="Times New Roman" w:hAnsi="Times New Roman" w:cs="Times New Roman"/>
        </w:rPr>
        <w:t>reason you chose to come to Malaysia to study? And any preparation and academic expectations before coming here?</w:t>
      </w:r>
    </w:p>
    <w:p w14:paraId="350C2379">
      <w:pPr>
        <w:jc w:val="both"/>
        <w:rPr>
          <w:rFonts w:ascii="Times New Roman" w:hAnsi="Times New Roman" w:cs="Times New Roman"/>
        </w:rPr>
      </w:pPr>
      <w:r>
        <w:rPr>
          <w:rFonts w:ascii="Times New Roman" w:hAnsi="Times New Roman" w:cs="Times New Roman"/>
        </w:rPr>
        <w:t xml:space="preserve">Jacqueline Koh </w:t>
      </w:r>
      <w:r>
        <w:rPr>
          <w:rFonts w:ascii="Times New Roman" w:hAnsi="Times New Roman" w:cs="Times New Roman"/>
          <w:lang w:eastAsia="zh-CN"/>
        </w:rPr>
        <w:t>(</w:t>
      </w:r>
      <w:r>
        <w:rPr>
          <w:rFonts w:ascii="Times New Roman" w:hAnsi="Times New Roman" w:cs="Times New Roman"/>
        </w:rPr>
        <w:t xml:space="preserve">00:06:38): </w:t>
      </w:r>
      <w:r>
        <w:rPr>
          <w:rFonts w:ascii="Times New Roman" w:hAnsi="Times New Roman" w:cs="Times New Roman"/>
          <w:lang w:eastAsia="zh-CN"/>
        </w:rPr>
        <w:t xml:space="preserve">I came to Malaysia </w:t>
      </w:r>
      <w:r>
        <w:rPr>
          <w:rFonts w:ascii="Times New Roman" w:hAnsi="Times New Roman" w:cs="Times New Roman"/>
        </w:rPr>
        <w:t xml:space="preserve">because my father wanted me to </w:t>
      </w:r>
      <w:r>
        <w:rPr>
          <w:rFonts w:ascii="Times New Roman" w:hAnsi="Times New Roman" w:cs="Times New Roman"/>
          <w:lang w:eastAsia="zh-CN"/>
        </w:rPr>
        <w:t xml:space="preserve">study </w:t>
      </w:r>
      <w:r>
        <w:rPr>
          <w:rFonts w:ascii="Times New Roman" w:hAnsi="Times New Roman" w:cs="Times New Roman"/>
        </w:rPr>
        <w:t xml:space="preserve">abroad. He was expecting me to </w:t>
      </w:r>
      <w:r>
        <w:rPr>
          <w:rFonts w:ascii="Times New Roman" w:hAnsi="Times New Roman" w:cs="Times New Roman"/>
          <w:lang w:eastAsia="zh-CN"/>
        </w:rPr>
        <w:t xml:space="preserve">study in </w:t>
      </w:r>
      <w:r>
        <w:rPr>
          <w:rFonts w:ascii="Times New Roman" w:hAnsi="Times New Roman" w:cs="Times New Roman"/>
        </w:rPr>
        <w:t xml:space="preserve">Canada, but the agent </w:t>
      </w:r>
      <w:r>
        <w:rPr>
          <w:rFonts w:ascii="Times New Roman" w:hAnsi="Times New Roman" w:cs="Times New Roman"/>
          <w:lang w:eastAsia="zh-CN"/>
        </w:rPr>
        <w:t xml:space="preserve">suggested that it would be easier for me to do my undergraduate studies in </w:t>
      </w:r>
      <w:r>
        <w:rPr>
          <w:rFonts w:ascii="Times New Roman" w:hAnsi="Times New Roman" w:cs="Times New Roman"/>
        </w:rPr>
        <w:t xml:space="preserve">Malaysia before </w:t>
      </w:r>
      <w:r>
        <w:rPr>
          <w:rFonts w:ascii="Times New Roman" w:hAnsi="Times New Roman" w:cs="Times New Roman"/>
          <w:lang w:eastAsia="zh-CN"/>
        </w:rPr>
        <w:t xml:space="preserve">applying for a master's in </w:t>
      </w:r>
      <w:r>
        <w:rPr>
          <w:rFonts w:ascii="Times New Roman" w:hAnsi="Times New Roman" w:cs="Times New Roman"/>
        </w:rPr>
        <w:t xml:space="preserve">Canada. I personally like business, so I chose </w:t>
      </w:r>
      <w:r>
        <w:rPr>
          <w:rFonts w:ascii="Times New Roman" w:hAnsi="Times New Roman" w:cs="Times New Roman"/>
          <w:lang w:eastAsia="zh-CN"/>
        </w:rPr>
        <w:t xml:space="preserve">to major in </w:t>
      </w:r>
      <w:r>
        <w:rPr>
          <w:rFonts w:ascii="Times New Roman" w:hAnsi="Times New Roman" w:cs="Times New Roman"/>
        </w:rPr>
        <w:t xml:space="preserve">business. Academic expectations: </w:t>
      </w:r>
      <w:r>
        <w:rPr>
          <w:rFonts w:ascii="Times New Roman" w:hAnsi="Times New Roman" w:cs="Times New Roman"/>
          <w:lang w:eastAsia="zh-CN"/>
        </w:rPr>
        <w:t xml:space="preserve">I hope I can </w:t>
      </w:r>
      <w:r>
        <w:rPr>
          <w:rFonts w:ascii="Times New Roman" w:hAnsi="Times New Roman" w:cs="Times New Roman"/>
        </w:rPr>
        <w:t xml:space="preserve">achieve a GPA of 3.5, but I </w:t>
      </w:r>
      <w:r>
        <w:rPr>
          <w:rFonts w:ascii="Times New Roman" w:hAnsi="Times New Roman" w:cs="Times New Roman"/>
          <w:lang w:eastAsia="zh-CN"/>
        </w:rPr>
        <w:t>think it</w:t>
      </w:r>
      <w:r>
        <w:rPr>
          <w:rFonts w:ascii="Times New Roman" w:hAnsi="Times New Roman" w:cs="Times New Roman"/>
        </w:rPr>
        <w:t>'s a bit difficult.</w:t>
      </w:r>
    </w:p>
    <w:p w14:paraId="3E92CF7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(00:07:51): Okay, thank you for sharing</w:t>
      </w:r>
      <w:r>
        <w:rPr>
          <w:rFonts w:ascii="Times New Roman" w:hAnsi="Times New Roman" w:cs="Times New Roman"/>
          <w:lang w:eastAsia="zh-CN"/>
        </w:rPr>
        <w:t>.</w:t>
      </w:r>
      <w:r>
        <w:rPr>
          <w:rFonts w:ascii="Times New Roman" w:hAnsi="Times New Roman" w:cs="Times New Roman"/>
        </w:rPr>
        <w:t xml:space="preserve"> I want to ask SiQi why you chose to come to Malaysia to study.</w:t>
      </w:r>
    </w:p>
    <w:p w14:paraId="01ED0B64">
      <w:pPr>
        <w:jc w:val="both"/>
        <w:rPr>
          <w:rFonts w:ascii="Times New Roman" w:hAnsi="Times New Roman" w:cs="Times New Roman"/>
        </w:rPr>
      </w:pPr>
      <w:r>
        <w:rPr>
          <w:rFonts w:ascii="Times New Roman" w:hAnsi="Times New Roman" w:cs="Times New Roman"/>
          <w:lang w:eastAsia="zh-CN"/>
        </w:rPr>
        <w:t>Fan Siqi (</w:t>
      </w:r>
      <w:r>
        <w:rPr>
          <w:rFonts w:ascii="Times New Roman" w:hAnsi="Times New Roman" w:cs="Times New Roman"/>
        </w:rPr>
        <w:t xml:space="preserve">00:07:59): First, I was an art student in the college entrance examination, and I did get into a few colleges and universities in China, but I </w:t>
      </w:r>
      <w:r>
        <w:rPr>
          <w:rFonts w:ascii="Times New Roman" w:hAnsi="Times New Roman" w:cs="Times New Roman"/>
          <w:lang w:eastAsia="zh-CN"/>
        </w:rPr>
        <w:t xml:space="preserve">was </w:t>
      </w:r>
      <w:r>
        <w:rPr>
          <w:rFonts w:ascii="Times New Roman" w:hAnsi="Times New Roman" w:cs="Times New Roman"/>
        </w:rPr>
        <w:t xml:space="preserve">transferred </w:t>
      </w:r>
      <w:r>
        <w:rPr>
          <w:rFonts w:ascii="Times New Roman" w:hAnsi="Times New Roman" w:cs="Times New Roman"/>
          <w:lang w:eastAsia="zh-CN"/>
        </w:rPr>
        <w:t xml:space="preserve">to a </w:t>
      </w:r>
      <w:r>
        <w:rPr>
          <w:rFonts w:ascii="Times New Roman" w:hAnsi="Times New Roman" w:cs="Times New Roman"/>
        </w:rPr>
        <w:t xml:space="preserve">major </w:t>
      </w:r>
      <w:r>
        <w:rPr>
          <w:rFonts w:ascii="Times New Roman" w:hAnsi="Times New Roman" w:cs="Times New Roman"/>
          <w:lang w:eastAsia="zh-CN"/>
        </w:rPr>
        <w:t xml:space="preserve">that I wasn't interested in - </w:t>
      </w:r>
      <w:r>
        <w:rPr>
          <w:rFonts w:ascii="Times New Roman" w:hAnsi="Times New Roman" w:cs="Times New Roman"/>
        </w:rPr>
        <w:t xml:space="preserve">hotel management, which I didn't like very much, and my family didn't think that it was a good major to find a job in. </w:t>
      </w:r>
      <w:r>
        <w:rPr>
          <w:rFonts w:ascii="Times New Roman" w:hAnsi="Times New Roman" w:cs="Times New Roman"/>
          <w:lang w:eastAsia="zh-CN"/>
        </w:rPr>
        <w:t xml:space="preserve">Moreover, </w:t>
      </w:r>
      <w:r>
        <w:rPr>
          <w:rFonts w:ascii="Times New Roman" w:hAnsi="Times New Roman" w:cs="Times New Roman"/>
        </w:rPr>
        <w:t xml:space="preserve">the phenomenon of domestic involution is getting more and more serious, so </w:t>
      </w:r>
      <w:r>
        <w:rPr>
          <w:rFonts w:ascii="Times New Roman" w:hAnsi="Times New Roman" w:cs="Times New Roman"/>
          <w:lang w:eastAsia="zh-CN"/>
        </w:rPr>
        <w:t xml:space="preserve">I chose to </w:t>
      </w:r>
      <w:r>
        <w:rPr>
          <w:rFonts w:ascii="Times New Roman" w:hAnsi="Times New Roman" w:cs="Times New Roman"/>
        </w:rPr>
        <w:t xml:space="preserve">come to Malaysia as an </w:t>
      </w:r>
      <w:r>
        <w:rPr>
          <w:rFonts w:ascii="Times New Roman" w:hAnsi="Times New Roman" w:cs="Times New Roman"/>
          <w:lang w:eastAsia="zh-CN"/>
        </w:rPr>
        <w:t xml:space="preserve">undergraduate, </w:t>
      </w:r>
      <w:r>
        <w:rPr>
          <w:rFonts w:ascii="Times New Roman" w:hAnsi="Times New Roman" w:cs="Times New Roman"/>
        </w:rPr>
        <w:t xml:space="preserve">as a springboard, and </w:t>
      </w:r>
      <w:r>
        <w:rPr>
          <w:rFonts w:ascii="Times New Roman" w:hAnsi="Times New Roman" w:cs="Times New Roman"/>
          <w:lang w:eastAsia="zh-CN"/>
        </w:rPr>
        <w:t xml:space="preserve">then to </w:t>
      </w:r>
      <w:r>
        <w:rPr>
          <w:rFonts w:ascii="Times New Roman" w:hAnsi="Times New Roman" w:cs="Times New Roman"/>
        </w:rPr>
        <w:t xml:space="preserve">apply for a </w:t>
      </w:r>
      <w:r>
        <w:rPr>
          <w:rFonts w:ascii="Times New Roman" w:hAnsi="Times New Roman" w:cs="Times New Roman"/>
          <w:lang w:eastAsia="zh-CN"/>
        </w:rPr>
        <w:t xml:space="preserve">master's degree in a </w:t>
      </w:r>
      <w:r>
        <w:rPr>
          <w:rFonts w:ascii="Times New Roman" w:hAnsi="Times New Roman" w:cs="Times New Roman"/>
        </w:rPr>
        <w:t>better university.</w:t>
      </w:r>
    </w:p>
    <w:p w14:paraId="7181D7E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(00:09:11): Okay, </w:t>
      </w:r>
      <w:r>
        <w:rPr>
          <w:rFonts w:ascii="Times New Roman" w:hAnsi="Times New Roman" w:cs="Times New Roman"/>
          <w:lang w:eastAsia="zh-CN"/>
        </w:rPr>
        <w:t xml:space="preserve">Taylor's University has a </w:t>
      </w:r>
      <w:r>
        <w:rPr>
          <w:rFonts w:ascii="Times New Roman" w:hAnsi="Times New Roman" w:cs="Times New Roman"/>
        </w:rPr>
        <w:t xml:space="preserve">higher QS ranking in foreign countries, so you </w:t>
      </w:r>
      <w:r>
        <w:rPr>
          <w:rFonts w:ascii="Times New Roman" w:hAnsi="Times New Roman" w:cs="Times New Roman"/>
          <w:lang w:eastAsia="zh-CN"/>
        </w:rPr>
        <w:t>will have an advantage in applying for a Master. G</w:t>
      </w:r>
      <w:r>
        <w:rPr>
          <w:rFonts w:ascii="Times New Roman" w:hAnsi="Times New Roman" w:cs="Times New Roman"/>
        </w:rPr>
        <w:t>o for it! I would like to ask HaoYang</w:t>
      </w:r>
      <w:r>
        <w:rPr>
          <w:rFonts w:ascii="Times New Roman" w:hAnsi="Times New Roman" w:cs="Times New Roman"/>
          <w:lang w:eastAsia="zh-CN"/>
        </w:rPr>
        <w:t xml:space="preserve"> what your reason is for attending UTM.</w:t>
      </w:r>
    </w:p>
    <w:p w14:paraId="513BED08">
      <w:pPr>
        <w:jc w:val="both"/>
        <w:rPr>
          <w:rFonts w:ascii="Times New Roman" w:hAnsi="Times New Roman" w:cs="Times New Roman"/>
        </w:rPr>
      </w:pPr>
      <w:r>
        <w:rPr>
          <w:rFonts w:ascii="Times New Roman" w:hAnsi="Times New Roman" w:cs="Times New Roman"/>
        </w:rPr>
        <w:t xml:space="preserve">haoyang(00:09:34): The reason I came to Malaysia </w:t>
      </w:r>
      <w:r>
        <w:rPr>
          <w:rFonts w:ascii="Times New Roman" w:hAnsi="Times New Roman" w:cs="Times New Roman"/>
          <w:lang w:eastAsia="zh-CN"/>
        </w:rPr>
        <w:t xml:space="preserve">was that I </w:t>
      </w:r>
      <w:r>
        <w:rPr>
          <w:rFonts w:ascii="Times New Roman" w:hAnsi="Times New Roman" w:cs="Times New Roman"/>
        </w:rPr>
        <w:t>slipped. I was in the Ningxia Hui Autonomous Region, where our entrance exams were only about 400 points, and I scored more than 500 points in the exams</w:t>
      </w:r>
      <w:r>
        <w:rPr>
          <w:rFonts w:ascii="Times New Roman" w:hAnsi="Times New Roman" w:cs="Times New Roman"/>
          <w:lang w:eastAsia="zh-CN"/>
        </w:rPr>
        <w:t xml:space="preserve">. After I slipped, my brother suggested that I should come to </w:t>
      </w:r>
      <w:r>
        <w:rPr>
          <w:rFonts w:ascii="Times New Roman" w:hAnsi="Times New Roman" w:cs="Times New Roman"/>
        </w:rPr>
        <w:t xml:space="preserve">Malaysia </w:t>
      </w:r>
      <w:r>
        <w:rPr>
          <w:rFonts w:ascii="Times New Roman" w:hAnsi="Times New Roman" w:cs="Times New Roman"/>
          <w:lang w:eastAsia="zh-CN"/>
        </w:rPr>
        <w:t>to study</w:t>
      </w:r>
      <w:r>
        <w:rPr>
          <w:rFonts w:ascii="Times New Roman" w:hAnsi="Times New Roman" w:cs="Times New Roman"/>
        </w:rPr>
        <w:t xml:space="preserve">, and then I came over </w:t>
      </w:r>
      <w:r>
        <w:rPr>
          <w:rFonts w:ascii="Times New Roman" w:hAnsi="Times New Roman" w:cs="Times New Roman"/>
          <w:lang w:eastAsia="zh-CN"/>
        </w:rPr>
        <w:t xml:space="preserve">here </w:t>
      </w:r>
      <w:r>
        <w:rPr>
          <w:rFonts w:ascii="Times New Roman" w:hAnsi="Times New Roman" w:cs="Times New Roman"/>
        </w:rPr>
        <w:t xml:space="preserve">with my brother, who </w:t>
      </w:r>
      <w:r>
        <w:rPr>
          <w:rFonts w:ascii="Times New Roman" w:hAnsi="Times New Roman" w:cs="Times New Roman"/>
          <w:lang w:eastAsia="zh-CN"/>
        </w:rPr>
        <w:t xml:space="preserve">was studying computer science at UM and was </w:t>
      </w:r>
      <w:r>
        <w:rPr>
          <w:rFonts w:ascii="Times New Roman" w:hAnsi="Times New Roman" w:cs="Times New Roman"/>
        </w:rPr>
        <w:t>two years ahead of me.</w:t>
      </w:r>
    </w:p>
    <w:p w14:paraId="2E7FAC7A">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(00:10:03): </w:t>
      </w:r>
      <w:r>
        <w:rPr>
          <w:rFonts w:ascii="Times New Roman" w:hAnsi="Times New Roman" w:cs="Times New Roman"/>
          <w:lang w:eastAsia="zh-CN"/>
        </w:rPr>
        <w:t xml:space="preserve">So, has he </w:t>
      </w:r>
      <w:r>
        <w:rPr>
          <w:rFonts w:ascii="Times New Roman" w:hAnsi="Times New Roman" w:cs="Times New Roman"/>
        </w:rPr>
        <w:t>graduated</w:t>
      </w:r>
      <w:r>
        <w:rPr>
          <w:rFonts w:ascii="Times New Roman" w:hAnsi="Times New Roman" w:cs="Times New Roman"/>
          <w:lang w:eastAsia="zh-CN"/>
        </w:rPr>
        <w:t>?</w:t>
      </w:r>
    </w:p>
    <w:p w14:paraId="1B3D94C5">
      <w:pPr>
        <w:jc w:val="both"/>
        <w:rPr>
          <w:rFonts w:ascii="Times New Roman" w:hAnsi="Times New Roman" w:cs="Times New Roman"/>
        </w:rPr>
      </w:pPr>
      <w:r>
        <w:rPr>
          <w:rFonts w:ascii="Times New Roman" w:hAnsi="Times New Roman" w:cs="Times New Roman"/>
        </w:rPr>
        <w:t>haoyang(00:10:04): He's now at UM getting his Master's in Computer Software Engineering.</w:t>
      </w:r>
    </w:p>
    <w:p w14:paraId="3FF2C2C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(00:10:11): Computer software engineering is also strong at UM.</w:t>
      </w:r>
    </w:p>
    <w:p w14:paraId="7383C277">
      <w:pPr>
        <w:jc w:val="both"/>
        <w:rPr>
          <w:rFonts w:ascii="Times New Roman" w:hAnsi="Times New Roman" w:cs="Times New Roman"/>
        </w:rPr>
      </w:pPr>
      <w:r>
        <w:rPr>
          <w:rFonts w:ascii="Times New Roman" w:hAnsi="Times New Roman" w:cs="Times New Roman"/>
        </w:rPr>
        <w:t>haoyang(00:10:21): Yeah, my brother said it's hard</w:t>
      </w:r>
      <w:r>
        <w:rPr>
          <w:rFonts w:ascii="Times New Roman" w:hAnsi="Times New Roman" w:cs="Times New Roman"/>
          <w:lang w:eastAsia="zh-CN"/>
        </w:rPr>
        <w:t xml:space="preserve">. </w:t>
      </w:r>
      <w:r>
        <w:rPr>
          <w:rFonts w:ascii="Times New Roman" w:hAnsi="Times New Roman" w:cs="Times New Roman"/>
        </w:rPr>
        <w:t>For academic expectations</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have a </w:t>
      </w:r>
      <w:r>
        <w:rPr>
          <w:rFonts w:ascii="Times New Roman" w:hAnsi="Times New Roman" w:cs="Times New Roman"/>
        </w:rPr>
        <w:t xml:space="preserve">3.2 </w:t>
      </w:r>
      <w:r>
        <w:rPr>
          <w:rFonts w:ascii="Times New Roman" w:hAnsi="Times New Roman" w:cs="Times New Roman"/>
          <w:lang w:eastAsia="zh-CN"/>
        </w:rPr>
        <w:t xml:space="preserve">GPA at my </w:t>
      </w:r>
      <w:r>
        <w:rPr>
          <w:rFonts w:ascii="Times New Roman" w:hAnsi="Times New Roman" w:cs="Times New Roman"/>
        </w:rPr>
        <w:t xml:space="preserve">current </w:t>
      </w:r>
      <w:r>
        <w:rPr>
          <w:rFonts w:ascii="Times New Roman" w:hAnsi="Times New Roman" w:cs="Times New Roman"/>
          <w:lang w:eastAsia="zh-CN"/>
        </w:rPr>
        <w:t>university,</w:t>
      </w:r>
      <w:r>
        <w:rPr>
          <w:rFonts w:ascii="Times New Roman" w:hAnsi="Times New Roman" w:cs="Times New Roman"/>
        </w:rPr>
        <w:t xml:space="preserve"> so </w:t>
      </w:r>
      <w:r>
        <w:rPr>
          <w:rFonts w:ascii="Times New Roman" w:hAnsi="Times New Roman" w:cs="Times New Roman"/>
          <w:lang w:eastAsia="zh-CN"/>
        </w:rPr>
        <w:t xml:space="preserve">I can go directly to our university for my Master's degree. However, </w:t>
      </w:r>
      <w:r>
        <w:rPr>
          <w:rFonts w:ascii="Times New Roman" w:hAnsi="Times New Roman" w:cs="Times New Roman"/>
        </w:rPr>
        <w:t xml:space="preserve">I want to go to UM to study </w:t>
      </w:r>
      <w:r>
        <w:rPr>
          <w:rFonts w:ascii="Times New Roman" w:hAnsi="Times New Roman" w:cs="Times New Roman"/>
          <w:lang w:eastAsia="zh-CN"/>
        </w:rPr>
        <w:t xml:space="preserve">computer science, but UM's GPA </w:t>
      </w:r>
      <w:r>
        <w:rPr>
          <w:rFonts w:ascii="Times New Roman" w:hAnsi="Times New Roman" w:cs="Times New Roman"/>
        </w:rPr>
        <w:t>requirement is above 3.5</w:t>
      </w:r>
      <w:r>
        <w:rPr>
          <w:rFonts w:ascii="Times New Roman" w:hAnsi="Times New Roman" w:cs="Times New Roman"/>
          <w:lang w:eastAsia="zh-CN"/>
        </w:rPr>
        <w:t xml:space="preserve">, so </w:t>
      </w:r>
      <w:r>
        <w:rPr>
          <w:rFonts w:ascii="Times New Roman" w:hAnsi="Times New Roman" w:cs="Times New Roman"/>
        </w:rPr>
        <w:t xml:space="preserve">it's difficult. It's also under consideration. I'm in my last semester </w:t>
      </w:r>
      <w:r>
        <w:rPr>
          <w:rFonts w:ascii="Times New Roman" w:hAnsi="Times New Roman" w:cs="Times New Roman"/>
          <w:lang w:eastAsia="zh-CN"/>
        </w:rPr>
        <w:t xml:space="preserve">now, so I'm going to do </w:t>
      </w:r>
      <w:r>
        <w:rPr>
          <w:rFonts w:ascii="Times New Roman" w:hAnsi="Times New Roman" w:cs="Times New Roman"/>
        </w:rPr>
        <w:t>an internship first when I get back!</w:t>
      </w:r>
    </w:p>
    <w:p w14:paraId="01A7349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(00:11:00): Internship in Malaysia?</w:t>
      </w:r>
    </w:p>
    <w:p w14:paraId="0D4C890F">
      <w:pPr>
        <w:jc w:val="both"/>
        <w:rPr>
          <w:rFonts w:ascii="Times New Roman" w:hAnsi="Times New Roman" w:cs="Times New Roman"/>
        </w:rPr>
      </w:pPr>
      <w:r>
        <w:rPr>
          <w:rFonts w:ascii="Times New Roman" w:hAnsi="Times New Roman" w:cs="Times New Roman"/>
        </w:rPr>
        <w:t xml:space="preserve">haoyang(00:11:02): No, I'm returning to my country. I've already </w:t>
      </w:r>
      <w:r>
        <w:rPr>
          <w:rFonts w:ascii="Times New Roman" w:hAnsi="Times New Roman" w:cs="Times New Roman"/>
          <w:lang w:eastAsia="zh-CN"/>
        </w:rPr>
        <w:t xml:space="preserve">got </w:t>
      </w:r>
      <w:r>
        <w:rPr>
          <w:rFonts w:ascii="Times New Roman" w:hAnsi="Times New Roman" w:cs="Times New Roman"/>
        </w:rPr>
        <w:t>a job.</w:t>
      </w:r>
    </w:p>
    <w:p w14:paraId="461DFF9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(00:11:06): </w:t>
      </w:r>
      <w:r>
        <w:rPr>
          <w:rFonts w:ascii="Times New Roman" w:hAnsi="Times New Roman" w:cs="Times New Roman"/>
          <w:lang w:eastAsia="zh-CN"/>
        </w:rPr>
        <w:t>That's great</w:t>
      </w:r>
      <w:r>
        <w:rPr>
          <w:rFonts w:ascii="Times New Roman" w:hAnsi="Times New Roman" w:cs="Times New Roman"/>
        </w:rPr>
        <w:t>. HaoYang</w:t>
      </w:r>
      <w:r>
        <w:rPr>
          <w:rFonts w:ascii="Times New Roman" w:hAnsi="Times New Roman" w:cs="Times New Roman"/>
          <w:lang w:eastAsia="zh-CN"/>
        </w:rPr>
        <w:t xml:space="preserve">, how did </w:t>
      </w:r>
      <w:r>
        <w:rPr>
          <w:rFonts w:ascii="Times New Roman" w:hAnsi="Times New Roman" w:cs="Times New Roman"/>
        </w:rPr>
        <w:t>you feel when you first came to Malaysia in terms of studying and living, and did you find it comfortable?</w:t>
      </w:r>
    </w:p>
    <w:p w14:paraId="521C83E0">
      <w:pPr>
        <w:jc w:val="both"/>
        <w:rPr>
          <w:rFonts w:ascii="Times New Roman" w:hAnsi="Times New Roman" w:cs="Times New Roman"/>
        </w:rPr>
      </w:pPr>
      <w:r>
        <w:rPr>
          <w:rFonts w:ascii="Times New Roman" w:hAnsi="Times New Roman" w:cs="Times New Roman"/>
        </w:rPr>
        <w:t xml:space="preserve">haoyang(00:11:23): I </w:t>
      </w:r>
      <w:r>
        <w:rPr>
          <w:rFonts w:ascii="Times New Roman" w:hAnsi="Times New Roman" w:cs="Times New Roman"/>
          <w:lang w:eastAsia="zh-CN"/>
        </w:rPr>
        <w:t xml:space="preserve">like </w:t>
      </w:r>
      <w:r>
        <w:rPr>
          <w:rFonts w:ascii="Times New Roman" w:hAnsi="Times New Roman" w:cs="Times New Roman"/>
        </w:rPr>
        <w:t>new things so that</w:t>
      </w:r>
      <w:r>
        <w:rPr>
          <w:rFonts w:ascii="Times New Roman" w:hAnsi="Times New Roman" w:cs="Times New Roman"/>
          <w:lang w:eastAsia="zh-CN"/>
        </w:rPr>
        <w:t xml:space="preserve"> I can </w:t>
      </w:r>
      <w:r>
        <w:rPr>
          <w:rFonts w:ascii="Times New Roman" w:hAnsi="Times New Roman" w:cs="Times New Roman"/>
        </w:rPr>
        <w:t xml:space="preserve">adapt </w:t>
      </w:r>
      <w:r>
        <w:rPr>
          <w:rFonts w:ascii="Times New Roman" w:hAnsi="Times New Roman" w:cs="Times New Roman"/>
          <w:lang w:eastAsia="zh-CN"/>
        </w:rPr>
        <w:t>very quickly</w:t>
      </w:r>
      <w:r>
        <w:rPr>
          <w:rFonts w:ascii="Times New Roman" w:hAnsi="Times New Roman" w:cs="Times New Roman"/>
        </w:rPr>
        <w:t xml:space="preserve">, and there is no pressure to learn, I feel that </w:t>
      </w:r>
      <w:r>
        <w:rPr>
          <w:rFonts w:ascii="Times New Roman" w:hAnsi="Times New Roman" w:cs="Times New Roman"/>
          <w:lang w:eastAsia="zh-CN"/>
        </w:rPr>
        <w:t xml:space="preserve">I can </w:t>
      </w:r>
      <w:r>
        <w:rPr>
          <w:rFonts w:ascii="Times New Roman" w:hAnsi="Times New Roman" w:cs="Times New Roman"/>
        </w:rPr>
        <w:t>accept it quite quickly.</w:t>
      </w:r>
    </w:p>
    <w:p w14:paraId="7FAC1027">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(00:11:46): You've been here for three years now. What are some of the things that you feel are different between the education system at UTM and the education system at your home university</w:t>
      </w:r>
      <w:r>
        <w:rPr>
          <w:rFonts w:ascii="Times New Roman" w:hAnsi="Times New Roman" w:cs="Times New Roman"/>
          <w:lang w:eastAsia="zh-CN"/>
        </w:rPr>
        <w:t>?</w:t>
      </w:r>
    </w:p>
    <w:p w14:paraId="32B2DB75">
      <w:pPr>
        <w:jc w:val="both"/>
        <w:rPr>
          <w:rFonts w:ascii="Times New Roman" w:hAnsi="Times New Roman" w:cs="Times New Roman"/>
        </w:rPr>
      </w:pPr>
      <w:r>
        <w:rPr>
          <w:rFonts w:ascii="Times New Roman" w:hAnsi="Times New Roman" w:cs="Times New Roman"/>
        </w:rPr>
        <w:t>Haoyang (00:11:59): My classmates attend</w:t>
      </w:r>
      <w:r>
        <w:rPr>
          <w:rFonts w:ascii="Times New Roman" w:hAnsi="Times New Roman" w:cs="Times New Roman"/>
          <w:lang w:eastAsia="zh-CN"/>
        </w:rPr>
        <w:t xml:space="preserve"> university in </w:t>
      </w:r>
      <w:r>
        <w:rPr>
          <w:rFonts w:ascii="Times New Roman" w:hAnsi="Times New Roman" w:cs="Times New Roman"/>
        </w:rPr>
        <w:t xml:space="preserve">Nanjing and feel that when they go to university, it's </w:t>
      </w:r>
      <w:r>
        <w:rPr>
          <w:rFonts w:ascii="Times New Roman" w:hAnsi="Times New Roman" w:cs="Times New Roman"/>
          <w:lang w:eastAsia="zh-CN"/>
        </w:rPr>
        <w:t xml:space="preserve">not </w:t>
      </w:r>
      <w:r>
        <w:rPr>
          <w:rFonts w:ascii="Times New Roman" w:hAnsi="Times New Roman" w:cs="Times New Roman"/>
        </w:rPr>
        <w:t xml:space="preserve">as </w:t>
      </w:r>
      <w:r>
        <w:rPr>
          <w:rFonts w:ascii="Times New Roman" w:hAnsi="Times New Roman" w:cs="Times New Roman"/>
          <w:lang w:eastAsia="zh-CN"/>
        </w:rPr>
        <w:t xml:space="preserve">tense and stressful </w:t>
      </w:r>
      <w:r>
        <w:rPr>
          <w:rFonts w:ascii="Times New Roman" w:hAnsi="Times New Roman" w:cs="Times New Roman"/>
        </w:rPr>
        <w:t xml:space="preserve">as high school </w:t>
      </w:r>
      <w:r>
        <w:rPr>
          <w:rFonts w:ascii="Times New Roman" w:hAnsi="Times New Roman" w:cs="Times New Roman"/>
          <w:lang w:eastAsia="zh-CN"/>
        </w:rPr>
        <w:t xml:space="preserve">but more relaxed. </w:t>
      </w:r>
      <w:r>
        <w:rPr>
          <w:rFonts w:ascii="Times New Roman" w:hAnsi="Times New Roman" w:cs="Times New Roman"/>
        </w:rPr>
        <w:t xml:space="preserve">But we are in Malaysia, and because I study computer </w:t>
      </w:r>
      <w:r>
        <w:rPr>
          <w:rFonts w:ascii="Times New Roman" w:hAnsi="Times New Roman" w:cs="Times New Roman"/>
          <w:lang w:eastAsia="zh-CN"/>
        </w:rPr>
        <w:t>science</w:t>
      </w:r>
      <w:r>
        <w:rPr>
          <w:rFonts w:ascii="Times New Roman" w:hAnsi="Times New Roman" w:cs="Times New Roman"/>
        </w:rPr>
        <w:t xml:space="preserve">, it is more complicated, so </w:t>
      </w:r>
      <w:r>
        <w:rPr>
          <w:rFonts w:ascii="Times New Roman" w:hAnsi="Times New Roman" w:cs="Times New Roman"/>
          <w:lang w:eastAsia="zh-CN"/>
        </w:rPr>
        <w:t>compared to the domestic university, it is not as easy</w:t>
      </w:r>
      <w:r>
        <w:rPr>
          <w:rFonts w:ascii="Times New Roman" w:hAnsi="Times New Roman" w:cs="Times New Roman"/>
        </w:rPr>
        <w:t>.</w:t>
      </w:r>
    </w:p>
    <w:p w14:paraId="64F82ADA">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(00:12:52): </w:t>
      </w:r>
      <w:r>
        <w:rPr>
          <w:rFonts w:ascii="Times New Roman" w:hAnsi="Times New Roman" w:cs="Times New Roman"/>
          <w:lang w:eastAsia="zh-CN"/>
        </w:rPr>
        <w:t xml:space="preserve">Peng, what were your </w:t>
      </w:r>
      <w:r>
        <w:rPr>
          <w:rFonts w:ascii="Times New Roman" w:hAnsi="Times New Roman" w:cs="Times New Roman"/>
        </w:rPr>
        <w:t>feelings and experiences like when you first started at UM, and were you comfortable with the whole living and learning environment</w:t>
      </w:r>
      <w:r>
        <w:rPr>
          <w:rFonts w:ascii="Times New Roman" w:hAnsi="Times New Roman" w:cs="Times New Roman"/>
          <w:lang w:eastAsia="zh-CN"/>
        </w:rPr>
        <w:t>?</w:t>
      </w:r>
    </w:p>
    <w:p w14:paraId="015EB24B">
      <w:pPr>
        <w:jc w:val="both"/>
        <w:rPr>
          <w:rFonts w:ascii="Times New Roman" w:hAnsi="Times New Roman" w:cs="Times New Roman"/>
          <w:lang w:eastAsia="zh-CN"/>
        </w:rPr>
      </w:pPr>
      <w:r>
        <w:rPr>
          <w:rFonts w:ascii="Times New Roman" w:hAnsi="Times New Roman" w:cs="Times New Roman"/>
        </w:rPr>
        <w:t xml:space="preserve">peng(00:13:43): When </w:t>
      </w:r>
      <w:r>
        <w:rPr>
          <w:rFonts w:ascii="Times New Roman" w:hAnsi="Times New Roman" w:cs="Times New Roman"/>
          <w:lang w:eastAsia="zh-CN"/>
        </w:rPr>
        <w:t xml:space="preserve">I first arrived, I </w:t>
      </w:r>
      <w:r>
        <w:rPr>
          <w:rFonts w:ascii="Times New Roman" w:hAnsi="Times New Roman" w:cs="Times New Roman"/>
        </w:rPr>
        <w:t>was quite comfortable. I am a Southerner myself, and Malaysia's language, pace of life, and culture is very similar to my home country, so I haven't encountered any problems</w:t>
      </w:r>
      <w:r>
        <w:rPr>
          <w:rFonts w:ascii="Times New Roman" w:hAnsi="Times New Roman" w:cs="Times New Roman"/>
          <w:lang w:eastAsia="zh-CN"/>
        </w:rPr>
        <w:t xml:space="preserve">. One of the main sources of stress was probably writing my </w:t>
      </w:r>
      <w:r>
        <w:rPr>
          <w:rFonts w:hint="eastAsia" w:ascii="Times New Roman" w:hAnsi="Times New Roman"/>
          <w:color w:val="auto"/>
          <w:sz w:val="22"/>
          <w:szCs w:val="24"/>
          <w:lang w:val="zh-CN" w:eastAsia="zh-CN" w:bidi="zh-CN"/>
        </w:rPr>
        <w:t>essays</w:t>
      </w:r>
      <w:r>
        <w:rPr>
          <w:rFonts w:ascii="Times New Roman" w:hAnsi="Times New Roman" w:cs="Times New Roman"/>
          <w:lang w:eastAsia="zh-CN"/>
        </w:rPr>
        <w:t>.</w:t>
      </w:r>
    </w:p>
    <w:p w14:paraId="4D46F03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(00:16:00): </w:t>
      </w:r>
      <w:r>
        <w:rPr>
          <w:rFonts w:ascii="Times New Roman" w:hAnsi="Times New Roman" w:cs="Times New Roman"/>
          <w:lang w:eastAsia="zh-CN"/>
        </w:rPr>
        <w:t>Okay</w:t>
      </w:r>
      <w:r>
        <w:rPr>
          <w:rFonts w:ascii="Times New Roman" w:hAnsi="Times New Roman" w:cs="Times New Roman"/>
        </w:rPr>
        <w:t>, so what do you think are the differences between the education systems in Malaysia and China?</w:t>
      </w:r>
    </w:p>
    <w:p w14:paraId="274093C5">
      <w:pPr>
        <w:jc w:val="both"/>
        <w:rPr>
          <w:rFonts w:ascii="Times New Roman" w:hAnsi="Times New Roman" w:cs="Times New Roman"/>
        </w:rPr>
      </w:pPr>
      <w:r>
        <w:rPr>
          <w:rFonts w:ascii="Times New Roman" w:hAnsi="Times New Roman" w:cs="Times New Roman"/>
        </w:rPr>
        <w:t xml:space="preserve">peng(00:16:06): The education system abroad emphasises students' self-learning ability, and </w:t>
      </w:r>
      <w:r>
        <w:rPr>
          <w:rFonts w:ascii="Times New Roman" w:hAnsi="Times New Roman" w:cs="Times New Roman"/>
          <w:lang w:eastAsia="zh-CN"/>
        </w:rPr>
        <w:t xml:space="preserve">there is </w:t>
      </w:r>
      <w:r>
        <w:rPr>
          <w:rFonts w:ascii="Times New Roman" w:hAnsi="Times New Roman" w:cs="Times New Roman"/>
        </w:rPr>
        <w:t xml:space="preserve">a lot of flexibility in daily </w:t>
      </w:r>
      <w:r>
        <w:rPr>
          <w:rFonts w:ascii="Times New Roman" w:hAnsi="Times New Roman" w:cs="Times New Roman"/>
          <w:lang w:eastAsia="zh-CN"/>
        </w:rPr>
        <w:t xml:space="preserve">student </w:t>
      </w:r>
      <w:r>
        <w:rPr>
          <w:rFonts w:ascii="Times New Roman" w:hAnsi="Times New Roman" w:cs="Times New Roman"/>
        </w:rPr>
        <w:t>management.</w:t>
      </w:r>
    </w:p>
    <w:p w14:paraId="631E8A2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(00:16:50): Okay, thank yo</w:t>
      </w:r>
      <w:r>
        <w:rPr>
          <w:rFonts w:hint="eastAsia" w:ascii="Times New Roman" w:hAnsi="Times New Roman" w:cs="Times New Roman"/>
          <w:lang w:eastAsia="zh-CN"/>
        </w:rPr>
        <w:t xml:space="preserve">u </w:t>
      </w:r>
      <w:r>
        <w:rPr>
          <w:rFonts w:ascii="Times New Roman" w:hAnsi="Times New Roman" w:cs="Times New Roman"/>
        </w:rPr>
        <w:t>for sharing</w:t>
      </w:r>
      <w:r>
        <w:rPr>
          <w:rFonts w:hint="eastAsia" w:ascii="Times New Roman" w:hAnsi="Times New Roman" w:cs="Times New Roman"/>
          <w:lang w:eastAsia="zh-CN"/>
        </w:rPr>
        <w:t>.</w:t>
      </w:r>
      <w:r>
        <w:rPr>
          <w:rFonts w:ascii="Times New Roman" w:hAnsi="Times New Roman" w:cs="Times New Roman"/>
        </w:rPr>
        <w:t xml:space="preserve"> I want to ask SiQi what your initial experience and feeling were when you first came to Malaysia, whether you have adapted to the local Malaysian life and culture, and the pace of learning.</w:t>
      </w:r>
    </w:p>
    <w:p w14:paraId="0DC5F572">
      <w:pPr>
        <w:jc w:val="both"/>
        <w:rPr>
          <w:rFonts w:ascii="Times New Roman" w:hAnsi="Times New Roman" w:cs="Times New Roman"/>
        </w:rPr>
      </w:pPr>
      <w:r>
        <w:rPr>
          <w:rFonts w:ascii="Times New Roman" w:hAnsi="Times New Roman" w:cs="Times New Roman"/>
          <w:lang w:eastAsia="zh-CN"/>
        </w:rPr>
        <w:t>Cecilia Fan (</w:t>
      </w:r>
      <w:r>
        <w:rPr>
          <w:rFonts w:ascii="Times New Roman" w:hAnsi="Times New Roman" w:cs="Times New Roman"/>
        </w:rPr>
        <w:t>00:17:13): When I first came here, I took a language course, which helped me</w:t>
      </w:r>
      <w:r>
        <w:rPr>
          <w:rFonts w:ascii="Times New Roman" w:hAnsi="Times New Roman" w:cs="Times New Roman"/>
          <w:lang w:eastAsia="zh-CN"/>
        </w:rPr>
        <w:t xml:space="preserve"> </w:t>
      </w:r>
      <w:r>
        <w:rPr>
          <w:rFonts w:ascii="Times New Roman" w:hAnsi="Times New Roman" w:cs="Times New Roman"/>
        </w:rPr>
        <w:t xml:space="preserve">learn English </w:t>
      </w:r>
      <w:r>
        <w:rPr>
          <w:rFonts w:ascii="Times New Roman" w:hAnsi="Times New Roman" w:cs="Times New Roman"/>
          <w:lang w:eastAsia="zh-CN"/>
        </w:rPr>
        <w:t xml:space="preserve">and adapt to the international context. </w:t>
      </w:r>
      <w:r>
        <w:rPr>
          <w:rFonts w:ascii="Times New Roman" w:hAnsi="Times New Roman" w:cs="Times New Roman"/>
        </w:rPr>
        <w:t xml:space="preserve">I learnt </w:t>
      </w:r>
      <w:r>
        <w:rPr>
          <w:rFonts w:ascii="Times New Roman" w:hAnsi="Times New Roman" w:cs="Times New Roman"/>
          <w:lang w:eastAsia="zh-CN"/>
        </w:rPr>
        <w:t xml:space="preserve">more </w:t>
      </w:r>
      <w:r>
        <w:rPr>
          <w:rFonts w:ascii="Times New Roman" w:hAnsi="Times New Roman" w:cs="Times New Roman"/>
        </w:rPr>
        <w:t>about the school</w:t>
      </w:r>
      <w:r>
        <w:rPr>
          <w:rFonts w:ascii="Times New Roman" w:hAnsi="Times New Roman" w:cs="Times New Roman"/>
          <w:lang w:eastAsia="zh-CN"/>
        </w:rPr>
        <w:t xml:space="preserve">, </w:t>
      </w:r>
      <w:r>
        <w:rPr>
          <w:rFonts w:ascii="Times New Roman" w:hAnsi="Times New Roman" w:cs="Times New Roman"/>
        </w:rPr>
        <w:t>local food</w:t>
      </w:r>
      <w:r>
        <w:rPr>
          <w:rFonts w:ascii="Times New Roman" w:hAnsi="Times New Roman" w:cs="Times New Roman"/>
          <w:lang w:eastAsia="zh-CN"/>
        </w:rPr>
        <w:t xml:space="preserve">, </w:t>
      </w:r>
      <w:r>
        <w:rPr>
          <w:rFonts w:ascii="Times New Roman" w:hAnsi="Times New Roman" w:cs="Times New Roman"/>
        </w:rPr>
        <w:t xml:space="preserve">life </w:t>
      </w:r>
      <w:r>
        <w:rPr>
          <w:rFonts w:ascii="Times New Roman" w:hAnsi="Times New Roman" w:cs="Times New Roman"/>
          <w:lang w:eastAsia="zh-CN"/>
        </w:rPr>
        <w:t>and culture during the course</w:t>
      </w:r>
      <w:r>
        <w:rPr>
          <w:rFonts w:ascii="Times New Roman" w:hAnsi="Times New Roman" w:cs="Times New Roman"/>
        </w:rPr>
        <w:t xml:space="preserve">. The food is not to my liking, the </w:t>
      </w:r>
      <w:r>
        <w:rPr>
          <w:rFonts w:ascii="Times New Roman" w:hAnsi="Times New Roman" w:cs="Times New Roman"/>
          <w:lang w:eastAsia="zh-CN"/>
        </w:rPr>
        <w:t xml:space="preserve">pace of </w:t>
      </w:r>
      <w:r>
        <w:rPr>
          <w:rFonts w:ascii="Times New Roman" w:hAnsi="Times New Roman" w:cs="Times New Roman"/>
        </w:rPr>
        <w:t xml:space="preserve">life </w:t>
      </w:r>
      <w:r>
        <w:rPr>
          <w:rFonts w:ascii="Times New Roman" w:hAnsi="Times New Roman" w:cs="Times New Roman"/>
          <w:lang w:eastAsia="zh-CN"/>
        </w:rPr>
        <w:t xml:space="preserve">here </w:t>
      </w:r>
      <w:r>
        <w:rPr>
          <w:rFonts w:ascii="Times New Roman" w:hAnsi="Times New Roman" w:cs="Times New Roman"/>
        </w:rPr>
        <w:t xml:space="preserve">is slow, and the efficiency of things here </w:t>
      </w:r>
      <w:r>
        <w:rPr>
          <w:rFonts w:ascii="Times New Roman" w:hAnsi="Times New Roman" w:cs="Times New Roman"/>
          <w:lang w:eastAsia="zh-CN"/>
        </w:rPr>
        <w:t xml:space="preserve">is generally </w:t>
      </w:r>
      <w:r>
        <w:rPr>
          <w:rFonts w:ascii="Times New Roman" w:hAnsi="Times New Roman" w:cs="Times New Roman"/>
        </w:rPr>
        <w:t xml:space="preserve">low, so I'm </w:t>
      </w:r>
      <w:r>
        <w:rPr>
          <w:rFonts w:ascii="Times New Roman" w:hAnsi="Times New Roman" w:cs="Times New Roman"/>
          <w:lang w:eastAsia="zh-CN"/>
        </w:rPr>
        <w:t>still not quite used to it</w:t>
      </w:r>
      <w:r>
        <w:rPr>
          <w:rFonts w:ascii="Times New Roman" w:hAnsi="Times New Roman" w:cs="Times New Roman"/>
        </w:rPr>
        <w:t>.</w:t>
      </w:r>
    </w:p>
    <w:p w14:paraId="434345A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(00:16:00): </w:t>
      </w:r>
      <w:r>
        <w:rPr>
          <w:rFonts w:ascii="Times New Roman" w:hAnsi="Times New Roman" w:cs="Times New Roman"/>
          <w:lang w:eastAsia="zh-CN"/>
        </w:rPr>
        <w:t>Okay</w:t>
      </w:r>
      <w:r>
        <w:rPr>
          <w:rFonts w:ascii="Times New Roman" w:hAnsi="Times New Roman" w:cs="Times New Roman"/>
        </w:rPr>
        <w:t>, so what do you think are the differences between the education systems in Malaysia and China?</w:t>
      </w:r>
    </w:p>
    <w:p w14:paraId="27B0BCDC">
      <w:pPr>
        <w:jc w:val="both"/>
        <w:rPr>
          <w:rFonts w:ascii="Times New Roman" w:hAnsi="Times New Roman" w:cs="Times New Roman"/>
          <w:lang w:eastAsia="zh-CN"/>
        </w:rPr>
      </w:pPr>
      <w:r>
        <w:rPr>
          <w:rFonts w:ascii="Times New Roman" w:hAnsi="Times New Roman" w:cs="Times New Roman"/>
          <w:lang w:eastAsia="zh-CN"/>
        </w:rPr>
        <w:t>Cecilia Fan (</w:t>
      </w:r>
      <w:r>
        <w:rPr>
          <w:rFonts w:ascii="Times New Roman" w:hAnsi="Times New Roman" w:cs="Times New Roman"/>
        </w:rPr>
        <w:t xml:space="preserve">00:18:33): </w:t>
      </w:r>
      <w:r>
        <w:rPr>
          <w:rFonts w:ascii="Times New Roman" w:hAnsi="Times New Roman" w:cs="Times New Roman"/>
          <w:lang w:eastAsia="zh-CN"/>
        </w:rPr>
        <w:t xml:space="preserve">Firstly, in Malaysia, there is a </w:t>
      </w:r>
      <w:r>
        <w:rPr>
          <w:rFonts w:ascii="Times New Roman" w:hAnsi="Times New Roman" w:cs="Times New Roman"/>
        </w:rPr>
        <w:t xml:space="preserve">lot of self-directed learning, unlike in China where, for example, if you have a homework assignment, you </w:t>
      </w:r>
      <w:r>
        <w:rPr>
          <w:rFonts w:ascii="Times New Roman" w:hAnsi="Times New Roman" w:cs="Times New Roman"/>
          <w:lang w:eastAsia="zh-CN"/>
        </w:rPr>
        <w:t xml:space="preserve">have to submit </w:t>
      </w:r>
      <w:r>
        <w:rPr>
          <w:rFonts w:ascii="Times New Roman" w:hAnsi="Times New Roman" w:cs="Times New Roman"/>
        </w:rPr>
        <w:t xml:space="preserve">it to the team leader, and </w:t>
      </w:r>
      <w:r>
        <w:rPr>
          <w:rFonts w:ascii="Times New Roman" w:hAnsi="Times New Roman" w:cs="Times New Roman"/>
          <w:lang w:eastAsia="zh-CN"/>
        </w:rPr>
        <w:t xml:space="preserve">then the </w:t>
      </w:r>
      <w:r>
        <w:rPr>
          <w:rFonts w:ascii="Times New Roman" w:hAnsi="Times New Roman" w:cs="Times New Roman"/>
        </w:rPr>
        <w:t xml:space="preserve">team leader submits it to the class leader, and then </w:t>
      </w:r>
      <w:r>
        <w:rPr>
          <w:rFonts w:ascii="Times New Roman" w:hAnsi="Times New Roman" w:cs="Times New Roman"/>
          <w:lang w:eastAsia="zh-CN"/>
        </w:rPr>
        <w:t xml:space="preserve">the class leader submits </w:t>
      </w:r>
      <w:r>
        <w:rPr>
          <w:rFonts w:ascii="Times New Roman" w:hAnsi="Times New Roman" w:cs="Times New Roman"/>
        </w:rPr>
        <w:t>it to the teacher</w:t>
      </w:r>
      <w:r>
        <w:rPr>
          <w:rFonts w:ascii="Times New Roman" w:hAnsi="Times New Roman" w:cs="Times New Roman"/>
          <w:lang w:eastAsia="zh-CN"/>
        </w:rPr>
        <w:t>.</w:t>
      </w:r>
      <w:r>
        <w:rPr>
          <w:rFonts w:ascii="Times New Roman" w:hAnsi="Times New Roman" w:cs="Times New Roman"/>
        </w:rPr>
        <w:t xml:space="preserve"> It's more about you doing everything yourself and following up by yourself. </w:t>
      </w:r>
      <w:r>
        <w:rPr>
          <w:rFonts w:ascii="Times New Roman" w:hAnsi="Times New Roman" w:cs="Times New Roman"/>
          <w:lang w:eastAsia="zh-CN"/>
        </w:rPr>
        <w:t xml:space="preserve">Secondly, there is a lot of </w:t>
      </w:r>
      <w:r>
        <w:rPr>
          <w:rFonts w:ascii="Times New Roman" w:hAnsi="Times New Roman" w:cs="Times New Roman"/>
        </w:rPr>
        <w:t xml:space="preserve">group learning and cooperation in </w:t>
      </w:r>
      <w:r>
        <w:rPr>
          <w:rFonts w:ascii="Times New Roman" w:hAnsi="Times New Roman" w:cs="Times New Roman"/>
          <w:lang w:eastAsia="zh-CN"/>
        </w:rPr>
        <w:t xml:space="preserve">this course. Thirdly, the </w:t>
      </w:r>
      <w:r>
        <w:rPr>
          <w:rFonts w:ascii="Times New Roman" w:hAnsi="Times New Roman" w:cs="Times New Roman"/>
        </w:rPr>
        <w:t xml:space="preserve">degree of </w:t>
      </w:r>
      <w:r>
        <w:rPr>
          <w:rFonts w:ascii="Times New Roman" w:hAnsi="Times New Roman" w:cs="Times New Roman"/>
          <w:lang w:eastAsia="zh-CN"/>
        </w:rPr>
        <w:t xml:space="preserve">academic </w:t>
      </w:r>
      <w:r>
        <w:rPr>
          <w:rFonts w:ascii="Times New Roman" w:hAnsi="Times New Roman" w:cs="Times New Roman"/>
        </w:rPr>
        <w:t xml:space="preserve">management </w:t>
      </w:r>
      <w:r>
        <w:rPr>
          <w:rFonts w:ascii="Times New Roman" w:hAnsi="Times New Roman" w:cs="Times New Roman"/>
          <w:lang w:eastAsia="zh-CN"/>
        </w:rPr>
        <w:t xml:space="preserve">and </w:t>
      </w:r>
      <w:r>
        <w:rPr>
          <w:rFonts w:ascii="Times New Roman" w:hAnsi="Times New Roman" w:cs="Times New Roman"/>
        </w:rPr>
        <w:t xml:space="preserve">efficiency </w:t>
      </w:r>
      <w:r>
        <w:rPr>
          <w:rFonts w:ascii="Times New Roman" w:hAnsi="Times New Roman" w:cs="Times New Roman"/>
          <w:lang w:eastAsia="zh-CN"/>
        </w:rPr>
        <w:t xml:space="preserve">here is </w:t>
      </w:r>
      <w:r>
        <w:rPr>
          <w:rFonts w:ascii="Times New Roman" w:hAnsi="Times New Roman" w:cs="Times New Roman"/>
        </w:rPr>
        <w:t>also lower</w:t>
      </w:r>
      <w:r>
        <w:rPr>
          <w:rFonts w:ascii="Times New Roman" w:hAnsi="Times New Roman" w:cs="Times New Roman"/>
          <w:lang w:eastAsia="zh-CN"/>
        </w:rPr>
        <w:t xml:space="preserve">. Fourthly, this side of the course </w:t>
      </w:r>
      <w:r>
        <w:rPr>
          <w:rFonts w:ascii="Times New Roman" w:hAnsi="Times New Roman" w:cs="Times New Roman"/>
        </w:rPr>
        <w:t xml:space="preserve">learning </w:t>
      </w:r>
      <w:r>
        <w:rPr>
          <w:rFonts w:ascii="Times New Roman" w:hAnsi="Times New Roman" w:cs="Times New Roman"/>
          <w:lang w:eastAsia="zh-CN"/>
        </w:rPr>
        <w:t xml:space="preserve">theory is </w:t>
      </w:r>
      <w:r>
        <w:rPr>
          <w:rFonts w:ascii="Times New Roman" w:hAnsi="Times New Roman" w:cs="Times New Roman"/>
        </w:rPr>
        <w:t>more practice-based</w:t>
      </w:r>
      <w:r>
        <w:rPr>
          <w:rFonts w:ascii="Times New Roman" w:hAnsi="Times New Roman" w:cs="Times New Roman"/>
          <w:lang w:eastAsia="zh-CN"/>
        </w:rPr>
        <w:t xml:space="preserve">. The teacher will let you </w:t>
      </w:r>
      <w:r>
        <w:rPr>
          <w:rFonts w:ascii="Times New Roman" w:hAnsi="Times New Roman" w:cs="Times New Roman"/>
        </w:rPr>
        <w:t xml:space="preserve">feel the course </w:t>
      </w:r>
      <w:r>
        <w:rPr>
          <w:rFonts w:ascii="Times New Roman" w:hAnsi="Times New Roman" w:cs="Times New Roman"/>
          <w:lang w:eastAsia="zh-CN"/>
        </w:rPr>
        <w:t xml:space="preserve">knowledge </w:t>
      </w:r>
      <w:r>
        <w:rPr>
          <w:rFonts w:ascii="Times New Roman" w:hAnsi="Times New Roman" w:cs="Times New Roman"/>
        </w:rPr>
        <w:t>from practice</w:t>
      </w:r>
      <w:r>
        <w:rPr>
          <w:rFonts w:ascii="Times New Roman" w:hAnsi="Times New Roman" w:cs="Times New Roman"/>
          <w:lang w:eastAsia="zh-CN"/>
        </w:rPr>
        <w:t xml:space="preserve">, more flexible. Fifthly, </w:t>
      </w:r>
      <w:r>
        <w:rPr>
          <w:rFonts w:ascii="Times New Roman" w:hAnsi="Times New Roman" w:cs="Times New Roman"/>
        </w:rPr>
        <w:t>we are mainly online exams, except for some business courses, which require offline exams. Then, the offline exam process will be simpler and lighter than in China</w:t>
      </w:r>
      <w:r>
        <w:rPr>
          <w:rFonts w:ascii="Times New Roman" w:hAnsi="Times New Roman" w:cs="Times New Roman"/>
          <w:lang w:eastAsia="zh-CN"/>
        </w:rPr>
        <w:t xml:space="preserve">. Sixth, </w:t>
      </w:r>
      <w:r>
        <w:rPr>
          <w:rFonts w:ascii="Times New Roman" w:hAnsi="Times New Roman" w:cs="Times New Roman"/>
        </w:rPr>
        <w:t>in our university, homework and attendance are more important, but they</w:t>
      </w:r>
      <w:r>
        <w:rPr>
          <w:rFonts w:ascii="Times New Roman" w:hAnsi="Times New Roman" w:cs="Times New Roman"/>
          <w:lang w:eastAsia="zh-CN"/>
        </w:rPr>
        <w:t xml:space="preserve"> also affect </w:t>
      </w:r>
      <w:r>
        <w:rPr>
          <w:rFonts w:ascii="Times New Roman" w:hAnsi="Times New Roman" w:cs="Times New Roman"/>
        </w:rPr>
        <w:t>the</w:t>
      </w:r>
      <w:r>
        <w:rPr>
          <w:rFonts w:ascii="Times New Roman" w:hAnsi="Times New Roman" w:cs="Times New Roman"/>
          <w:lang w:eastAsia="zh-CN"/>
        </w:rPr>
        <w:t xml:space="preserve"> grade points of the key indicators</w:t>
      </w:r>
      <w:r>
        <w:rPr>
          <w:rFonts w:ascii="Times New Roman" w:hAnsi="Times New Roman" w:cs="Times New Roman"/>
        </w:rPr>
        <w:t>. I</w:t>
      </w:r>
      <w:r>
        <w:rPr>
          <w:rFonts w:ascii="Times New Roman" w:hAnsi="Times New Roman" w:cs="Times New Roman"/>
          <w:lang w:eastAsia="zh-CN"/>
        </w:rPr>
        <w:t>f you intend to study further, you will care more about these things.</w:t>
      </w:r>
    </w:p>
    <w:p w14:paraId="5D76073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(00:20:46): During your studies at UCSI, have you been under any pressure </w:t>
      </w:r>
      <w:r>
        <w:rPr>
          <w:rFonts w:ascii="Times New Roman" w:hAnsi="Times New Roman" w:cs="Times New Roman"/>
          <w:lang w:eastAsia="zh-CN"/>
        </w:rPr>
        <w:t xml:space="preserve">from </w:t>
      </w:r>
      <w:r>
        <w:rPr>
          <w:rFonts w:ascii="Times New Roman" w:hAnsi="Times New Roman" w:cs="Times New Roman"/>
        </w:rPr>
        <w:t>exams</w:t>
      </w:r>
      <w:r>
        <w:rPr>
          <w:rFonts w:ascii="Times New Roman" w:hAnsi="Times New Roman" w:cs="Times New Roman"/>
          <w:lang w:eastAsia="zh-CN"/>
        </w:rPr>
        <w:t xml:space="preserve">, </w:t>
      </w:r>
      <w:r>
        <w:rPr>
          <w:rFonts w:ascii="Times New Roman" w:hAnsi="Times New Roman" w:cs="Times New Roman"/>
        </w:rPr>
        <w:t>group work</w:t>
      </w:r>
      <w:r>
        <w:rPr>
          <w:rFonts w:ascii="Times New Roman" w:hAnsi="Times New Roman" w:cs="Times New Roman"/>
          <w:lang w:eastAsia="zh-CN"/>
        </w:rPr>
        <w:t xml:space="preserve">, </w:t>
      </w:r>
      <w:r>
        <w:rPr>
          <w:rFonts w:ascii="Times New Roman" w:hAnsi="Times New Roman" w:cs="Times New Roman"/>
        </w:rPr>
        <w:t>presentations and essay writing?</w:t>
      </w:r>
    </w:p>
    <w:p w14:paraId="2A5D4B73">
      <w:pPr>
        <w:jc w:val="both"/>
        <w:rPr>
          <w:rFonts w:ascii="Times New Roman" w:hAnsi="Times New Roman" w:cs="Times New Roman"/>
        </w:rPr>
      </w:pPr>
      <w:r>
        <w:rPr>
          <w:rFonts w:ascii="Times New Roman" w:hAnsi="Times New Roman" w:cs="Times New Roman"/>
          <w:lang w:eastAsia="zh-CN"/>
        </w:rPr>
        <w:t>Sylvia Fan (</w:t>
      </w:r>
      <w:r>
        <w:rPr>
          <w:rFonts w:ascii="Times New Roman" w:hAnsi="Times New Roman" w:cs="Times New Roman"/>
        </w:rPr>
        <w:t xml:space="preserve">00:21:08): Yes, </w:t>
      </w:r>
      <w:r>
        <w:rPr>
          <w:rFonts w:ascii="Times New Roman" w:hAnsi="Times New Roman" w:cs="Times New Roman"/>
          <w:lang w:eastAsia="zh-CN"/>
        </w:rPr>
        <w:t xml:space="preserve">although I'm </w:t>
      </w:r>
      <w:r>
        <w:rPr>
          <w:rFonts w:ascii="Times New Roman" w:hAnsi="Times New Roman" w:cs="Times New Roman"/>
        </w:rPr>
        <w:t xml:space="preserve">a media major, I </w:t>
      </w:r>
      <w:r>
        <w:rPr>
          <w:rFonts w:ascii="Times New Roman" w:hAnsi="Times New Roman" w:cs="Times New Roman"/>
          <w:lang w:eastAsia="zh-CN"/>
        </w:rPr>
        <w:t xml:space="preserve">also </w:t>
      </w:r>
      <w:r>
        <w:rPr>
          <w:rFonts w:ascii="Times New Roman" w:hAnsi="Times New Roman" w:cs="Times New Roman"/>
        </w:rPr>
        <w:t>have to study business, and it's a required subject, so it</w:t>
      </w:r>
      <w:r>
        <w:rPr>
          <w:rFonts w:ascii="Times New Roman" w:hAnsi="Times New Roman" w:cs="Times New Roman"/>
          <w:lang w:eastAsia="zh-CN"/>
        </w:rPr>
        <w:t xml:space="preserve">'s quite </w:t>
      </w:r>
      <w:r>
        <w:rPr>
          <w:rFonts w:ascii="Times New Roman" w:hAnsi="Times New Roman" w:cs="Times New Roman"/>
        </w:rPr>
        <w:t xml:space="preserve">stressful </w:t>
      </w:r>
      <w:r>
        <w:rPr>
          <w:rFonts w:ascii="Times New Roman" w:hAnsi="Times New Roman" w:cs="Times New Roman"/>
          <w:lang w:eastAsia="zh-CN"/>
        </w:rPr>
        <w:t xml:space="preserve">to prepare for and take </w:t>
      </w:r>
      <w:r>
        <w:rPr>
          <w:rFonts w:ascii="Times New Roman" w:hAnsi="Times New Roman" w:cs="Times New Roman"/>
        </w:rPr>
        <w:t xml:space="preserve">business exams. </w:t>
      </w:r>
      <w:r>
        <w:rPr>
          <w:rFonts w:ascii="Times New Roman" w:hAnsi="Times New Roman" w:cs="Times New Roman"/>
          <w:lang w:eastAsia="zh-CN"/>
        </w:rPr>
        <w:t xml:space="preserve">If you </w:t>
      </w:r>
      <w:r>
        <w:rPr>
          <w:rFonts w:ascii="Times New Roman" w:hAnsi="Times New Roman" w:cs="Times New Roman"/>
        </w:rPr>
        <w:t>fail the exam</w:t>
      </w:r>
      <w:r>
        <w:rPr>
          <w:rFonts w:ascii="Times New Roman" w:hAnsi="Times New Roman" w:cs="Times New Roman"/>
          <w:lang w:eastAsia="zh-CN"/>
        </w:rPr>
        <w:t xml:space="preserve">, your </w:t>
      </w:r>
      <w:r>
        <w:rPr>
          <w:rFonts w:ascii="Times New Roman" w:hAnsi="Times New Roman" w:cs="Times New Roman"/>
        </w:rPr>
        <w:t xml:space="preserve">GPA </w:t>
      </w:r>
      <w:r>
        <w:rPr>
          <w:rFonts w:ascii="Times New Roman" w:hAnsi="Times New Roman" w:cs="Times New Roman"/>
          <w:lang w:eastAsia="zh-CN"/>
        </w:rPr>
        <w:t xml:space="preserve">will be </w:t>
      </w:r>
      <w:r>
        <w:rPr>
          <w:rFonts w:ascii="Times New Roman" w:hAnsi="Times New Roman" w:cs="Times New Roman"/>
        </w:rPr>
        <w:t xml:space="preserve">very low, so everyone is under a lot of pressure when it comes to </w:t>
      </w:r>
      <w:r>
        <w:rPr>
          <w:rFonts w:ascii="Times New Roman" w:hAnsi="Times New Roman" w:cs="Times New Roman"/>
          <w:lang w:eastAsia="zh-CN"/>
        </w:rPr>
        <w:t xml:space="preserve">business exams. In addition, this side of the </w:t>
      </w:r>
      <w:r>
        <w:rPr>
          <w:rFonts w:ascii="Times New Roman" w:hAnsi="Times New Roman" w:cs="Times New Roman"/>
        </w:rPr>
        <w:t xml:space="preserve">examination, along with money or going through the relationship, </w:t>
      </w:r>
      <w:r>
        <w:rPr>
          <w:rFonts w:ascii="Times New Roman" w:hAnsi="Times New Roman" w:cs="Times New Roman"/>
          <w:lang w:eastAsia="zh-CN"/>
        </w:rPr>
        <w:t>is not feasible</w:t>
      </w:r>
      <w:r>
        <w:rPr>
          <w:rFonts w:ascii="Times New Roman" w:hAnsi="Times New Roman" w:cs="Times New Roman"/>
        </w:rPr>
        <w:t xml:space="preserve">. I have learned that </w:t>
      </w:r>
      <w:r>
        <w:rPr>
          <w:rFonts w:ascii="Times New Roman" w:hAnsi="Times New Roman" w:cs="Times New Roman"/>
          <w:lang w:eastAsia="zh-CN"/>
        </w:rPr>
        <w:t xml:space="preserve">some students had </w:t>
      </w:r>
      <w:r>
        <w:rPr>
          <w:rFonts w:ascii="Times New Roman" w:hAnsi="Times New Roman" w:cs="Times New Roman"/>
        </w:rPr>
        <w:t>the money or said that the relationship could operate but ultimately still failed</w:t>
      </w:r>
      <w:r>
        <w:rPr>
          <w:rFonts w:ascii="Times New Roman" w:hAnsi="Times New Roman" w:cs="Times New Roman"/>
          <w:lang w:eastAsia="zh-CN"/>
        </w:rPr>
        <w:t xml:space="preserve"> and even re-studied 4 times. </w:t>
      </w:r>
      <w:r>
        <w:rPr>
          <w:rFonts w:ascii="Times New Roman" w:hAnsi="Times New Roman" w:cs="Times New Roman"/>
        </w:rPr>
        <w:t xml:space="preserve">So it's more about </w:t>
      </w:r>
      <w:r>
        <w:rPr>
          <w:rFonts w:ascii="Times New Roman" w:hAnsi="Times New Roman" w:cs="Times New Roman"/>
          <w:lang w:eastAsia="zh-CN"/>
        </w:rPr>
        <w:t xml:space="preserve">studying hard </w:t>
      </w:r>
      <w:r>
        <w:rPr>
          <w:rFonts w:ascii="Times New Roman" w:hAnsi="Times New Roman" w:cs="Times New Roman"/>
        </w:rPr>
        <w:t>by yourself!</w:t>
      </w:r>
    </w:p>
    <w:p w14:paraId="4C72B22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(00:22:12): Yeah. That's really hard, too.</w:t>
      </w:r>
    </w:p>
    <w:p w14:paraId="3F2B3E24">
      <w:pPr>
        <w:jc w:val="both"/>
        <w:rPr>
          <w:rFonts w:ascii="Times New Roman" w:hAnsi="Times New Roman" w:cs="Times New Roman"/>
        </w:rPr>
      </w:pPr>
      <w:r>
        <w:rPr>
          <w:rFonts w:ascii="Times New Roman" w:hAnsi="Times New Roman" w:cs="Times New Roman"/>
          <w:lang w:eastAsia="zh-CN"/>
        </w:rPr>
        <w:t>Cecilia Fan (</w:t>
      </w:r>
      <w:r>
        <w:rPr>
          <w:rFonts w:ascii="Times New Roman" w:hAnsi="Times New Roman" w:cs="Times New Roman"/>
        </w:rPr>
        <w:t xml:space="preserve">00:22:23): Yes, because </w:t>
      </w:r>
      <w:r>
        <w:rPr>
          <w:rFonts w:ascii="Times New Roman" w:hAnsi="Times New Roman" w:cs="Times New Roman"/>
          <w:lang w:eastAsia="zh-CN"/>
        </w:rPr>
        <w:t xml:space="preserve">business is a </w:t>
      </w:r>
      <w:r>
        <w:rPr>
          <w:rFonts w:ascii="Times New Roman" w:hAnsi="Times New Roman" w:cs="Times New Roman"/>
        </w:rPr>
        <w:t xml:space="preserve">compulsory </w:t>
      </w:r>
      <w:r>
        <w:rPr>
          <w:rFonts w:ascii="Times New Roman" w:hAnsi="Times New Roman" w:cs="Times New Roman"/>
          <w:lang w:eastAsia="zh-CN"/>
        </w:rPr>
        <w:t xml:space="preserve">course for </w:t>
      </w:r>
      <w:r>
        <w:rPr>
          <w:rFonts w:ascii="Times New Roman" w:hAnsi="Times New Roman" w:cs="Times New Roman"/>
        </w:rPr>
        <w:t xml:space="preserve">our </w:t>
      </w:r>
      <w:r>
        <w:rPr>
          <w:rFonts w:ascii="Times New Roman" w:hAnsi="Times New Roman" w:cs="Times New Roman"/>
          <w:lang w:eastAsia="zh-CN"/>
        </w:rPr>
        <w:t>majors</w:t>
      </w:r>
      <w:r>
        <w:rPr>
          <w:rFonts w:ascii="Times New Roman" w:hAnsi="Times New Roman" w:cs="Times New Roman"/>
        </w:rPr>
        <w:t xml:space="preserve">, and </w:t>
      </w:r>
      <w:r>
        <w:rPr>
          <w:rFonts w:ascii="Times New Roman" w:hAnsi="Times New Roman" w:cs="Times New Roman"/>
          <w:lang w:eastAsia="zh-CN"/>
        </w:rPr>
        <w:t xml:space="preserve">the people I know in </w:t>
      </w:r>
      <w:r>
        <w:rPr>
          <w:rFonts w:ascii="Times New Roman" w:hAnsi="Times New Roman" w:cs="Times New Roman"/>
        </w:rPr>
        <w:t xml:space="preserve">business administration or hotel management </w:t>
      </w:r>
      <w:r>
        <w:rPr>
          <w:rFonts w:ascii="Times New Roman" w:hAnsi="Times New Roman" w:cs="Times New Roman"/>
          <w:lang w:eastAsia="zh-CN"/>
        </w:rPr>
        <w:t xml:space="preserve">also </w:t>
      </w:r>
      <w:r>
        <w:rPr>
          <w:rFonts w:ascii="Times New Roman" w:hAnsi="Times New Roman" w:cs="Times New Roman"/>
        </w:rPr>
        <w:t xml:space="preserve">have to take this course. In terms of group study, </w:t>
      </w:r>
      <w:r>
        <w:rPr>
          <w:rFonts w:ascii="Times New Roman" w:hAnsi="Times New Roman" w:cs="Times New Roman"/>
          <w:lang w:eastAsia="zh-CN"/>
        </w:rPr>
        <w:t xml:space="preserve">I feel that </w:t>
      </w:r>
      <w:r>
        <w:rPr>
          <w:rFonts w:ascii="Times New Roman" w:hAnsi="Times New Roman" w:cs="Times New Roman"/>
        </w:rPr>
        <w:t xml:space="preserve">some </w:t>
      </w:r>
      <w:r>
        <w:rPr>
          <w:rFonts w:ascii="Times New Roman" w:hAnsi="Times New Roman" w:cs="Times New Roman"/>
          <w:lang w:eastAsia="zh-CN"/>
        </w:rPr>
        <w:t xml:space="preserve">Chinese </w:t>
      </w:r>
      <w:r>
        <w:rPr>
          <w:rFonts w:ascii="Times New Roman" w:hAnsi="Times New Roman" w:cs="Times New Roman"/>
        </w:rPr>
        <w:t xml:space="preserve">people come out to study, but they don't really go to study; </w:t>
      </w:r>
      <w:r>
        <w:rPr>
          <w:rFonts w:ascii="Times New Roman" w:hAnsi="Times New Roman" w:cs="Times New Roman"/>
          <w:lang w:eastAsia="zh-CN"/>
        </w:rPr>
        <w:t xml:space="preserve">they just want to get a </w:t>
      </w:r>
      <w:r>
        <w:rPr>
          <w:rFonts w:ascii="Times New Roman" w:hAnsi="Times New Roman" w:cs="Times New Roman"/>
        </w:rPr>
        <w:t>diploma</w:t>
      </w:r>
      <w:r>
        <w:rPr>
          <w:rFonts w:ascii="Times New Roman" w:hAnsi="Times New Roman" w:cs="Times New Roman"/>
          <w:lang w:eastAsia="zh-CN"/>
        </w:rPr>
        <w:t xml:space="preserve">. </w:t>
      </w:r>
      <w:r>
        <w:rPr>
          <w:rFonts w:ascii="Times New Roman" w:hAnsi="Times New Roman" w:cs="Times New Roman"/>
        </w:rPr>
        <w:t xml:space="preserve">Therefore, their attitude towards learning is not </w:t>
      </w:r>
      <w:r>
        <w:rPr>
          <w:rFonts w:ascii="Times New Roman" w:hAnsi="Times New Roman" w:cs="Times New Roman"/>
          <w:lang w:eastAsia="zh-CN"/>
        </w:rPr>
        <w:t xml:space="preserve">very </w:t>
      </w:r>
      <w:r>
        <w:rPr>
          <w:rFonts w:ascii="Times New Roman" w:hAnsi="Times New Roman" w:cs="Times New Roman"/>
        </w:rPr>
        <w:t xml:space="preserve">positive, and in the process of group learning, they will pull down the average score of the whole group and </w:t>
      </w:r>
      <w:r>
        <w:rPr>
          <w:rFonts w:ascii="Times New Roman" w:hAnsi="Times New Roman" w:cs="Times New Roman"/>
          <w:lang w:eastAsia="zh-CN"/>
        </w:rPr>
        <w:t xml:space="preserve">often have a </w:t>
      </w:r>
      <w:r>
        <w:rPr>
          <w:rFonts w:ascii="Times New Roman" w:hAnsi="Times New Roman" w:cs="Times New Roman"/>
        </w:rPr>
        <w:t xml:space="preserve">lot of problems </w:t>
      </w:r>
      <w:r>
        <w:rPr>
          <w:rFonts w:ascii="Times New Roman" w:hAnsi="Times New Roman" w:cs="Times New Roman"/>
          <w:lang w:eastAsia="zh-CN"/>
        </w:rPr>
        <w:t xml:space="preserve">in </w:t>
      </w:r>
      <w:r>
        <w:rPr>
          <w:rFonts w:ascii="Times New Roman" w:hAnsi="Times New Roman" w:cs="Times New Roman"/>
        </w:rPr>
        <w:t xml:space="preserve">communication. </w:t>
      </w:r>
      <w:r>
        <w:rPr>
          <w:rFonts w:ascii="Times New Roman" w:hAnsi="Times New Roman" w:cs="Times New Roman"/>
          <w:lang w:eastAsia="zh-CN"/>
        </w:rPr>
        <w:t xml:space="preserve">Often, </w:t>
      </w:r>
      <w:r>
        <w:rPr>
          <w:rFonts w:ascii="Times New Roman" w:hAnsi="Times New Roman" w:cs="Times New Roman"/>
        </w:rPr>
        <w:t>teamwork depends on luck, or encountering a bad attitude toward</w:t>
      </w:r>
      <w:r>
        <w:rPr>
          <w:rFonts w:ascii="Times New Roman" w:hAnsi="Times New Roman" w:cs="Times New Roman"/>
          <w:lang w:eastAsia="zh-CN"/>
        </w:rPr>
        <w:t xml:space="preserve"> learning teammates will </w:t>
      </w:r>
      <w:r>
        <w:rPr>
          <w:rFonts w:ascii="Times New Roman" w:hAnsi="Times New Roman" w:cs="Times New Roman"/>
        </w:rPr>
        <w:t xml:space="preserve">affect the results of </w:t>
      </w:r>
      <w:r>
        <w:rPr>
          <w:rFonts w:ascii="Times New Roman" w:hAnsi="Times New Roman" w:cs="Times New Roman"/>
          <w:lang w:eastAsia="zh-CN"/>
        </w:rPr>
        <w:t>this course</w:t>
      </w:r>
      <w:r>
        <w:rPr>
          <w:rFonts w:ascii="Times New Roman" w:hAnsi="Times New Roman" w:cs="Times New Roman"/>
        </w:rPr>
        <w:t>.</w:t>
      </w:r>
    </w:p>
    <w:p w14:paraId="3759E3A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(00:23:17): So it belongs to a kind of external pressure on us, not controllable by ourselves.</w:t>
      </w:r>
    </w:p>
    <w:p w14:paraId="0EB31795">
      <w:pPr>
        <w:jc w:val="both"/>
        <w:rPr>
          <w:rFonts w:ascii="Times New Roman" w:hAnsi="Times New Roman" w:cs="Times New Roman"/>
        </w:rPr>
      </w:pPr>
      <w:r>
        <w:rPr>
          <w:rFonts w:hint="eastAsia" w:ascii="Times New Roman" w:hAnsi="Times New Roman" w:cs="Times New Roman"/>
          <w:lang w:eastAsia="zh-CN"/>
        </w:rPr>
        <w:t>Cecilia Fan</w:t>
      </w:r>
      <w:r>
        <w:rPr>
          <w:rFonts w:ascii="Times New Roman" w:hAnsi="Times New Roman" w:cs="Times New Roman"/>
          <w:lang w:eastAsia="zh-CN"/>
        </w:rPr>
        <w:t xml:space="preserve"> (</w:t>
      </w:r>
      <w:r>
        <w:rPr>
          <w:rFonts w:ascii="Times New Roman" w:hAnsi="Times New Roman" w:cs="Times New Roman"/>
        </w:rPr>
        <w:t xml:space="preserve">00:23:22): </w:t>
      </w:r>
      <w:r>
        <w:rPr>
          <w:rFonts w:ascii="Times New Roman" w:hAnsi="Times New Roman" w:cs="Times New Roman"/>
          <w:lang w:eastAsia="zh-CN"/>
        </w:rPr>
        <w:t xml:space="preserve">Right, </w:t>
      </w:r>
      <w:r>
        <w:rPr>
          <w:rFonts w:ascii="Times New Roman" w:hAnsi="Times New Roman" w:cs="Times New Roman"/>
        </w:rPr>
        <w:t>because the group work is not done by one person to determine that grade, it's done by the whole group. Even if he didn't do it, or if you did it as well as you could have, his grade is still the same, so it's pretty tough at that point.</w:t>
      </w:r>
    </w:p>
    <w:p w14:paraId="0C60605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(00:23:38): Okay, thank you for sharing things</w:t>
      </w:r>
      <w:r>
        <w:rPr>
          <w:rFonts w:ascii="Times New Roman" w:hAnsi="Times New Roman" w:cs="Times New Roman"/>
          <w:lang w:eastAsia="zh-CN"/>
        </w:rPr>
        <w:t xml:space="preserve">. </w:t>
      </w:r>
      <w:r>
        <w:rPr>
          <w:rFonts w:ascii="Times New Roman" w:hAnsi="Times New Roman" w:cs="Times New Roman"/>
        </w:rPr>
        <w:t xml:space="preserve">I wanted to ask </w:t>
      </w:r>
      <w:r>
        <w:rPr>
          <w:rFonts w:ascii="Times New Roman" w:hAnsi="Times New Roman" w:cs="Times New Roman"/>
          <w:lang w:eastAsia="zh-CN"/>
        </w:rPr>
        <w:t xml:space="preserve">Amy, what was </w:t>
      </w:r>
      <w:r>
        <w:rPr>
          <w:rFonts w:ascii="Times New Roman" w:hAnsi="Times New Roman" w:cs="Times New Roman"/>
        </w:rPr>
        <w:t xml:space="preserve">your initial experience with </w:t>
      </w:r>
      <w:r>
        <w:rPr>
          <w:rFonts w:ascii="Times New Roman" w:hAnsi="Times New Roman" w:cs="Times New Roman"/>
          <w:lang w:eastAsia="zh-CN"/>
        </w:rPr>
        <w:t>Twin Ways like</w:t>
      </w:r>
      <w:r>
        <w:rPr>
          <w:rFonts w:ascii="Times New Roman" w:hAnsi="Times New Roman" w:cs="Times New Roman"/>
        </w:rPr>
        <w:t>?</w:t>
      </w:r>
    </w:p>
    <w:p w14:paraId="799A4B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hint="eastAsia" w:ascii="Times New Roman" w:hAnsi="Times New Roman"/>
          <w:sz w:val="22"/>
          <w:szCs w:val="24"/>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00:23:48): </w:t>
      </w:r>
      <w:r>
        <w:rPr>
          <w:rFonts w:hint="eastAsia" w:ascii="Times New Roman" w:hAnsi="Times New Roman"/>
          <w:color w:val="auto"/>
          <w:sz w:val="22"/>
          <w:szCs w:val="24"/>
        </w:rPr>
        <w:t>I arrived here under a lot of pressure, even though I had passed the IELTS in China. The locals spoke with a strong accent as soon as I passed through Malaysian customs, and I was also under a lot of mental strain from going through the international student channel on my own. In addition, my Samsung phone—rather than an Apple—was prohibited upon my arrival at the school, thus I was unable to utilize the SMGS for the physical test. Additionally, you have to figure out a lot of problems on your own when you move to a foreign nation, and you frequently get lost on your own.</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Upon my initial arrival, I was eager to return home due to some issues I was having with enrollment. There was no turning back after I turned in my passport for a student visa. As I gradually collected myself, I discovered that people in this place are genuinely rather friendly; even if they don't know one another, they will still say hello. For instance, they would wish me a Happy New Year in Mandarin on New Year's Day, which always made me feel quite cozy. Since I'm from China—Hebei—my professors are quite rigorous in their instruction, but in Malaysia, they essentially just read aloud to me. In Malaysia, the teacher essentially reads PowerPoint slides aloud to the class. Moreover, the accents of the teachers vary; some have Indian or Malaysian local accents, which can be difficult for me to understand at times. I have to rely more on myself to study offline, which can be rather stressful. I frequently utilize YouTube to search various online classes before starting to study alone. This semester, we're taking Economics, and because we're taking it offline shortly, I don't feel like I've learned anything, so it will be quite difficult for me. The final task is the presentation. Occasionally, the teacher would quiz us right after our preview, and I find that I struggle to articulate a lot of my ideas.The last thing is presentation, sometimes the teacher will ask us questions directly after our preview, and I have a lot of ideas that I can't express, probably because I'm not very skilled in speaking. There are also a lot of individual assignments and group assignments, which are really stressful for me. Luckily, I know a few Malay-Chinese students who will help me a bit. By the way, I think the teachers here are quite spontaneous. Our classes are supposed to be two hours long, but he may leave after one hour, and sometimes he will be late. If we have any questions about our studies, we can only ask them in the classroom, and he will reply. If I send an email to him, basically I don't get any response, I can only say that most of them still rely on self-study.</w:t>
      </w:r>
    </w:p>
    <w:p w14:paraId="013DB96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(00:27:04): It's true, in China, it</w:t>
      </w:r>
      <w:r>
        <w:rPr>
          <w:rFonts w:ascii="Times New Roman" w:hAnsi="Times New Roman" w:cs="Times New Roman"/>
          <w:lang w:eastAsia="zh-CN"/>
        </w:rPr>
        <w:t xml:space="preserve">'s a </w:t>
      </w:r>
      <w:r>
        <w:rPr>
          <w:rFonts w:ascii="Times New Roman" w:hAnsi="Times New Roman" w:cs="Times New Roman"/>
        </w:rPr>
        <w:t xml:space="preserve">teaching accident if you leave class </w:t>
      </w:r>
      <w:r>
        <w:rPr>
          <w:rFonts w:ascii="Times New Roman" w:hAnsi="Times New Roman" w:cs="Times New Roman"/>
          <w:lang w:eastAsia="zh-CN"/>
        </w:rPr>
        <w:t xml:space="preserve">20 minutes </w:t>
      </w:r>
      <w:r>
        <w:rPr>
          <w:rFonts w:ascii="Times New Roman" w:hAnsi="Times New Roman" w:cs="Times New Roman"/>
        </w:rPr>
        <w:t>early or if you're late.</w:t>
      </w:r>
    </w:p>
    <w:p w14:paraId="5E0DFCFE">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00:27:13): Yes</w:t>
      </w:r>
      <w:r>
        <w:rPr>
          <w:rFonts w:ascii="Times New Roman" w:hAnsi="Times New Roman" w:cs="Times New Roman"/>
          <w:lang w:eastAsia="zh-CN"/>
        </w:rPr>
        <w:t xml:space="preserve">, the teaching style </w:t>
      </w:r>
      <w:r>
        <w:rPr>
          <w:rFonts w:ascii="Times New Roman" w:hAnsi="Times New Roman" w:cs="Times New Roman"/>
        </w:rPr>
        <w:t>here is still quite casual</w:t>
      </w:r>
      <w:r>
        <w:rPr>
          <w:rFonts w:ascii="Times New Roman" w:hAnsi="Times New Roman" w:cs="Times New Roman"/>
          <w:lang w:eastAsia="zh-CN"/>
        </w:rPr>
        <w:t xml:space="preserve">. </w:t>
      </w:r>
      <w:r>
        <w:rPr>
          <w:rFonts w:hint="eastAsia" w:ascii="Times New Roman" w:hAnsi="Times New Roman"/>
          <w:color w:val="auto"/>
          <w:sz w:val="22"/>
          <w:szCs w:val="24"/>
        </w:rPr>
        <w:t>Our individual assignments and group assignments in business studies, as well as the exams, are really important to our GPA. They take up a large proportion, so it's a bit stressful.</w:t>
      </w:r>
    </w:p>
    <w:p w14:paraId="0AB4417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(00:27:32): Okay, thanks for sharing</w:t>
      </w:r>
      <w:r>
        <w:rPr>
          <w:rFonts w:ascii="Times New Roman" w:hAnsi="Times New Roman" w:cs="Times New Roman"/>
          <w:lang w:eastAsia="zh-CN"/>
        </w:rPr>
        <w:t xml:space="preserve">. </w:t>
      </w:r>
      <w:r>
        <w:rPr>
          <w:rFonts w:ascii="Times New Roman" w:hAnsi="Times New Roman" w:cs="Times New Roman"/>
        </w:rPr>
        <w:t xml:space="preserve">And finally, can </w:t>
      </w:r>
      <w:r>
        <w:rPr>
          <w:rFonts w:ascii="Times New Roman" w:hAnsi="Times New Roman" w:cs="Times New Roman"/>
          <w:lang w:eastAsia="zh-CN"/>
        </w:rPr>
        <w:t xml:space="preserve">Tracy </w:t>
      </w:r>
      <w:r>
        <w:rPr>
          <w:rFonts w:ascii="Times New Roman" w:hAnsi="Times New Roman" w:cs="Times New Roman"/>
        </w:rPr>
        <w:t>please say a little about what it's like for you?</w:t>
      </w:r>
    </w:p>
    <w:p w14:paraId="0E8A39F0">
      <w:pPr>
        <w:jc w:val="both"/>
        <w:rPr>
          <w:rFonts w:ascii="Times New Roman" w:hAnsi="Times New Roman" w:cs="Times New Roman"/>
        </w:rPr>
      </w:pPr>
      <w:r>
        <w:rPr>
          <w:rFonts w:ascii="Times New Roman" w:hAnsi="Times New Roman" w:cs="Times New Roman"/>
        </w:rPr>
        <w:t>Trace(00:27:47): When I was in China, I was looking forward to this Western education, which is not a test-based education</w:t>
      </w:r>
      <w:r>
        <w:rPr>
          <w:rFonts w:ascii="Times New Roman" w:hAnsi="Times New Roman" w:cs="Times New Roman"/>
          <w:lang w:eastAsia="zh-CN"/>
        </w:rPr>
        <w:t xml:space="preserve">. I feel that the domestic </w:t>
      </w:r>
      <w:r>
        <w:rPr>
          <w:rFonts w:ascii="Times New Roman" w:hAnsi="Times New Roman" w:cs="Times New Roman"/>
        </w:rPr>
        <w:t xml:space="preserve">test-based education environment, </w:t>
      </w:r>
      <w:r>
        <w:rPr>
          <w:rFonts w:ascii="Times New Roman" w:hAnsi="Times New Roman" w:cs="Times New Roman"/>
          <w:lang w:eastAsia="zh-CN"/>
        </w:rPr>
        <w:t>which forces us to accept knowledge education, can not fully stimulate a person's strengths and the ability to learn independently</w:t>
      </w:r>
      <w:r>
        <w:rPr>
          <w:rFonts w:ascii="Times New Roman" w:hAnsi="Times New Roman" w:cs="Times New Roman"/>
        </w:rPr>
        <w:t>.</w:t>
      </w:r>
    </w:p>
    <w:p w14:paraId="56406CFC">
      <w:pPr>
        <w:jc w:val="both"/>
        <w:rPr>
          <w:rFonts w:ascii="Times New Roman" w:hAnsi="Times New Roman" w:cs="Times New Roman"/>
        </w:rPr>
      </w:pPr>
      <w:r>
        <w:rPr>
          <w:rFonts w:ascii="Times New Roman" w:hAnsi="Times New Roman" w:cs="Times New Roman"/>
        </w:rPr>
        <w:t>Trace (00:28:32): ugh, what else is wrong?</w:t>
      </w:r>
    </w:p>
    <w:p w14:paraId="474AA38F">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(00:28:34): Have you ever been under any pressure to write a thesis or work in a team since you came to </w:t>
      </w:r>
      <w:r>
        <w:rPr>
          <w:rFonts w:ascii="Times New Roman" w:hAnsi="Times New Roman" w:cs="Times New Roman"/>
          <w:lang w:eastAsia="zh-CN"/>
        </w:rPr>
        <w:t>Tate &amp; Lyle?</w:t>
      </w:r>
    </w:p>
    <w:p w14:paraId="79DCEC7B">
      <w:pPr>
        <w:jc w:val="both"/>
        <w:rPr>
          <w:rFonts w:ascii="Times New Roman" w:hAnsi="Times New Roman" w:cs="Times New Roman"/>
        </w:rPr>
      </w:pPr>
      <w:r>
        <w:rPr>
          <w:rFonts w:ascii="Times New Roman" w:hAnsi="Times New Roman" w:cs="Times New Roman"/>
        </w:rPr>
        <w:t xml:space="preserve">Trace(00:28:44): There are still stressful situations, </w:t>
      </w:r>
      <w:r>
        <w:rPr>
          <w:rFonts w:ascii="Times New Roman" w:hAnsi="Times New Roman" w:cs="Times New Roman"/>
          <w:lang w:eastAsia="zh-CN"/>
        </w:rPr>
        <w:t xml:space="preserve">such as </w:t>
      </w:r>
      <w:r>
        <w:rPr>
          <w:rFonts w:ascii="Times New Roman" w:hAnsi="Times New Roman" w:cs="Times New Roman"/>
        </w:rPr>
        <w:t xml:space="preserve">when I encounter assignments or when </w:t>
      </w:r>
      <w:r>
        <w:rPr>
          <w:rFonts w:ascii="Times New Roman" w:hAnsi="Times New Roman" w:cs="Times New Roman"/>
          <w:lang w:eastAsia="zh-CN"/>
        </w:rPr>
        <w:t xml:space="preserve">I </w:t>
      </w:r>
      <w:r>
        <w:rPr>
          <w:rFonts w:ascii="Times New Roman" w:hAnsi="Times New Roman" w:cs="Times New Roman"/>
        </w:rPr>
        <w:t xml:space="preserve">don't understand a bit of </w:t>
      </w:r>
      <w:r>
        <w:rPr>
          <w:rFonts w:ascii="Times New Roman" w:hAnsi="Times New Roman" w:cs="Times New Roman"/>
          <w:lang w:eastAsia="zh-CN"/>
        </w:rPr>
        <w:t>the course</w:t>
      </w:r>
      <w:r>
        <w:rPr>
          <w:rFonts w:ascii="Times New Roman" w:hAnsi="Times New Roman" w:cs="Times New Roman"/>
        </w:rPr>
        <w:t xml:space="preserve">. </w:t>
      </w:r>
      <w:r>
        <w:rPr>
          <w:rFonts w:ascii="Times New Roman" w:hAnsi="Times New Roman" w:cs="Times New Roman"/>
          <w:lang w:eastAsia="zh-CN"/>
        </w:rPr>
        <w:t xml:space="preserve">However, my personal </w:t>
      </w:r>
      <w:r>
        <w:rPr>
          <w:rFonts w:ascii="Times New Roman" w:hAnsi="Times New Roman" w:cs="Times New Roman"/>
        </w:rPr>
        <w:t>stress tolerance is still relatively strong</w:t>
      </w:r>
      <w:r>
        <w:rPr>
          <w:rFonts w:ascii="Times New Roman" w:hAnsi="Times New Roman" w:cs="Times New Roman"/>
          <w:lang w:eastAsia="zh-CN"/>
        </w:rPr>
        <w:t xml:space="preserve">, and </w:t>
      </w:r>
      <w:r>
        <w:rPr>
          <w:rFonts w:ascii="Times New Roman" w:hAnsi="Times New Roman" w:cs="Times New Roman"/>
        </w:rPr>
        <w:t>my self-regulation is still quite good.</w:t>
      </w:r>
    </w:p>
    <w:p w14:paraId="484C2AE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(00:29:31): Okay, thanks</w:t>
      </w:r>
      <w:r>
        <w:rPr>
          <w:rFonts w:ascii="Times New Roman" w:hAnsi="Times New Roman" w:cs="Times New Roman"/>
          <w:lang w:eastAsia="zh-CN"/>
        </w:rPr>
        <w:t xml:space="preserve"> </w:t>
      </w:r>
      <w:r>
        <w:rPr>
          <w:rFonts w:ascii="Times New Roman" w:hAnsi="Times New Roman" w:cs="Times New Roman"/>
        </w:rPr>
        <w:t>for sharing. I would also like to ask what the top 5 apps are that you use most frequently when studying in Malaysia.</w:t>
      </w:r>
    </w:p>
    <w:p w14:paraId="2229F2F1">
      <w:pPr>
        <w:jc w:val="both"/>
        <w:rPr>
          <w:rFonts w:ascii="Times New Roman" w:hAnsi="Times New Roman" w:cs="Times New Roman"/>
        </w:rPr>
      </w:pPr>
      <w:r>
        <w:rPr>
          <w:rFonts w:ascii="Times New Roman" w:hAnsi="Times New Roman" w:cs="Times New Roman"/>
        </w:rPr>
        <w:t xml:space="preserve">Trace(00:29:45): The first one is Taylor </w:t>
      </w:r>
      <w:r>
        <w:rPr>
          <w:rFonts w:ascii="Times New Roman" w:hAnsi="Times New Roman" w:cs="Times New Roman"/>
          <w:lang w:eastAsia="zh-CN"/>
        </w:rPr>
        <w:t xml:space="preserve">University's app </w:t>
      </w:r>
      <w:r>
        <w:rPr>
          <w:rFonts w:ascii="Times New Roman" w:hAnsi="Times New Roman" w:cs="Times New Roman"/>
        </w:rPr>
        <w:t xml:space="preserve">called Taylor, which is generally used for signing in to classes, looking at class schedules, and paying tuition. </w:t>
      </w:r>
      <w:r>
        <w:rPr>
          <w:rFonts w:ascii="Times New Roman" w:hAnsi="Times New Roman" w:cs="Times New Roman"/>
          <w:lang w:eastAsia="zh-CN"/>
        </w:rPr>
        <w:t xml:space="preserve">The second is </w:t>
      </w:r>
      <w:r>
        <w:rPr>
          <w:rFonts w:hint="eastAsia" w:ascii="Times New Roman" w:hAnsi="Times New Roman" w:cs="Times New Roman"/>
          <w:lang w:eastAsia="zh-CN"/>
        </w:rPr>
        <w:t>M</w:t>
      </w:r>
      <w:r>
        <w:rPr>
          <w:rFonts w:ascii="Times New Roman" w:hAnsi="Times New Roman" w:cs="Times New Roman"/>
        </w:rPr>
        <w:t xml:space="preserve">y </w:t>
      </w:r>
      <w:r>
        <w:rPr>
          <w:rFonts w:hint="eastAsia" w:ascii="Times New Roman" w:hAnsi="Times New Roman" w:cs="Times New Roman"/>
          <w:lang w:eastAsia="zh-CN"/>
        </w:rPr>
        <w:t>T</w:t>
      </w:r>
      <w:r>
        <w:rPr>
          <w:rFonts w:ascii="Times New Roman" w:hAnsi="Times New Roman" w:cs="Times New Roman"/>
        </w:rPr>
        <w:t>imes. For example, the teacher's PPT</w:t>
      </w:r>
      <w:r>
        <w:rPr>
          <w:rFonts w:ascii="Times New Roman" w:hAnsi="Times New Roman" w:cs="Times New Roman"/>
          <w:lang w:eastAsia="zh-CN"/>
        </w:rPr>
        <w:t>, notes</w:t>
      </w:r>
      <w:r>
        <w:rPr>
          <w:rFonts w:ascii="Times New Roman" w:hAnsi="Times New Roman" w:cs="Times New Roman"/>
        </w:rPr>
        <w:t xml:space="preserve">, and </w:t>
      </w:r>
      <w:r>
        <w:rPr>
          <w:rFonts w:ascii="Times New Roman" w:hAnsi="Times New Roman" w:cs="Times New Roman"/>
          <w:lang w:eastAsia="zh-CN"/>
        </w:rPr>
        <w:t xml:space="preserve">links </w:t>
      </w:r>
      <w:r>
        <w:rPr>
          <w:rFonts w:ascii="Times New Roman" w:hAnsi="Times New Roman" w:cs="Times New Roman"/>
        </w:rPr>
        <w:t xml:space="preserve">will be put on </w:t>
      </w:r>
      <w:r>
        <w:rPr>
          <w:rFonts w:hint="eastAsia" w:ascii="Times New Roman" w:hAnsi="Times New Roman" w:cs="Times New Roman"/>
          <w:lang w:eastAsia="zh-CN"/>
        </w:rPr>
        <w:t>M</w:t>
      </w:r>
      <w:r>
        <w:rPr>
          <w:rFonts w:ascii="Times New Roman" w:hAnsi="Times New Roman" w:cs="Times New Roman"/>
        </w:rPr>
        <w:t xml:space="preserve">y </w:t>
      </w:r>
      <w:r>
        <w:rPr>
          <w:rFonts w:hint="eastAsia" w:ascii="Times New Roman" w:hAnsi="Times New Roman" w:cs="Times New Roman"/>
          <w:lang w:eastAsia="zh-CN"/>
        </w:rPr>
        <w:t>T</w:t>
      </w:r>
      <w:r>
        <w:rPr>
          <w:rFonts w:ascii="Times New Roman" w:hAnsi="Times New Roman" w:cs="Times New Roman"/>
        </w:rPr>
        <w:t xml:space="preserve">imes app, so these two </w:t>
      </w:r>
      <w:r>
        <w:rPr>
          <w:rFonts w:ascii="Times New Roman" w:hAnsi="Times New Roman" w:cs="Times New Roman"/>
          <w:lang w:eastAsia="zh-CN"/>
        </w:rPr>
        <w:t xml:space="preserve">are used </w:t>
      </w:r>
      <w:r>
        <w:rPr>
          <w:rFonts w:ascii="Times New Roman" w:hAnsi="Times New Roman" w:cs="Times New Roman"/>
        </w:rPr>
        <w:t xml:space="preserve">more often. </w:t>
      </w:r>
      <w:r>
        <w:rPr>
          <w:rFonts w:ascii="Times New Roman" w:hAnsi="Times New Roman" w:cs="Times New Roman"/>
          <w:lang w:eastAsia="zh-CN"/>
        </w:rPr>
        <w:t xml:space="preserve">The third and fourth are </w:t>
      </w:r>
      <w:r>
        <w:rPr>
          <w:rFonts w:ascii="Times New Roman" w:hAnsi="Times New Roman" w:cs="Times New Roman"/>
        </w:rPr>
        <w:t xml:space="preserve">WhatsApp </w:t>
      </w:r>
      <w:r>
        <w:rPr>
          <w:rFonts w:ascii="Times New Roman" w:hAnsi="Times New Roman" w:cs="Times New Roman"/>
          <w:lang w:eastAsia="zh-CN"/>
        </w:rPr>
        <w:t xml:space="preserve">and </w:t>
      </w:r>
      <w:r>
        <w:rPr>
          <w:rFonts w:ascii="Times New Roman" w:hAnsi="Times New Roman" w:cs="Times New Roman"/>
        </w:rPr>
        <w:t>Instagram, which are social apps</w:t>
      </w:r>
      <w:r>
        <w:rPr>
          <w:rFonts w:ascii="Times New Roman" w:hAnsi="Times New Roman" w:cs="Times New Roman"/>
          <w:lang w:eastAsia="zh-CN"/>
        </w:rPr>
        <w:t xml:space="preserve">, and the last one is </w:t>
      </w:r>
      <w:r>
        <w:rPr>
          <w:rFonts w:ascii="Times New Roman" w:hAnsi="Times New Roman" w:cs="Times New Roman"/>
        </w:rPr>
        <w:t>Google Chrome</w:t>
      </w:r>
      <w:r>
        <w:rPr>
          <w:rFonts w:ascii="Times New Roman" w:hAnsi="Times New Roman" w:cs="Times New Roman"/>
          <w:lang w:eastAsia="zh-CN"/>
        </w:rPr>
        <w:t xml:space="preserve">, which is </w:t>
      </w:r>
      <w:r>
        <w:rPr>
          <w:rFonts w:ascii="Times New Roman" w:hAnsi="Times New Roman" w:cs="Times New Roman"/>
        </w:rPr>
        <w:t>more convenient for searching.</w:t>
      </w:r>
    </w:p>
    <w:p w14:paraId="4AB8E9F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(00:30:34): You use WhatsApp</w:t>
      </w:r>
      <w:r>
        <w:rPr>
          <w:rFonts w:ascii="Times New Roman" w:hAnsi="Times New Roman" w:cs="Times New Roman"/>
          <w:lang w:eastAsia="zh-CN"/>
        </w:rPr>
        <w:t xml:space="preserve">, </w:t>
      </w:r>
      <w:r>
        <w:rPr>
          <w:rFonts w:ascii="Times New Roman" w:hAnsi="Times New Roman" w:cs="Times New Roman"/>
        </w:rPr>
        <w:t xml:space="preserve">Instagram, and generally, </w:t>
      </w:r>
      <w:r>
        <w:rPr>
          <w:rFonts w:ascii="Times New Roman" w:hAnsi="Times New Roman" w:cs="Times New Roman"/>
          <w:lang w:eastAsia="zh-CN"/>
        </w:rPr>
        <w:t>you</w:t>
      </w:r>
      <w:r>
        <w:rPr>
          <w:rFonts w:ascii="Times New Roman" w:hAnsi="Times New Roman" w:cs="Times New Roman"/>
        </w:rPr>
        <w:t xml:space="preserve"> communicate more with local Malaysian students, or other international students and teachers, or </w:t>
      </w:r>
      <w:r>
        <w:rPr>
          <w:rFonts w:ascii="Times New Roman" w:hAnsi="Times New Roman" w:cs="Times New Roman"/>
          <w:lang w:eastAsia="zh-CN"/>
        </w:rPr>
        <w:t>more</w:t>
      </w:r>
      <w:r>
        <w:rPr>
          <w:rFonts w:ascii="Times New Roman" w:hAnsi="Times New Roman" w:cs="Times New Roman"/>
        </w:rPr>
        <w:t xml:space="preserve"> with domestic ones.</w:t>
      </w:r>
    </w:p>
    <w:p w14:paraId="122B884C">
      <w:pPr>
        <w:jc w:val="both"/>
        <w:rPr>
          <w:rFonts w:ascii="Times New Roman" w:hAnsi="Times New Roman" w:cs="Times New Roman"/>
        </w:rPr>
      </w:pPr>
      <w:r>
        <w:rPr>
          <w:rFonts w:ascii="Times New Roman" w:hAnsi="Times New Roman" w:cs="Times New Roman"/>
        </w:rPr>
        <w:t>Trace (00:30:50): Locals</w:t>
      </w:r>
      <w:r>
        <w:rPr>
          <w:rFonts w:ascii="Times New Roman" w:hAnsi="Times New Roman" w:cs="Times New Roman"/>
          <w:lang w:eastAsia="zh-CN"/>
        </w:rPr>
        <w:t xml:space="preserve">, </w:t>
      </w:r>
      <w:r>
        <w:rPr>
          <w:rFonts w:ascii="Times New Roman" w:hAnsi="Times New Roman" w:cs="Times New Roman"/>
        </w:rPr>
        <w:t>international students and teachers.</w:t>
      </w:r>
    </w:p>
    <w:p w14:paraId="3E3B478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(00:30:55): Is your communication more focused on learning, or is it more of a life or emotional kind of communication?</w:t>
      </w:r>
    </w:p>
    <w:p w14:paraId="7BCD32D2">
      <w:pPr>
        <w:jc w:val="both"/>
        <w:rPr>
          <w:rFonts w:ascii="Times New Roman" w:hAnsi="Times New Roman" w:cs="Times New Roman"/>
          <w:lang w:eastAsia="zh-CN"/>
        </w:rPr>
      </w:pPr>
      <w:r>
        <w:rPr>
          <w:rFonts w:ascii="Times New Roman" w:hAnsi="Times New Roman" w:cs="Times New Roman"/>
        </w:rPr>
        <w:t xml:space="preserve">Trace (00:31:05): </w:t>
      </w:r>
      <w:r>
        <w:rPr>
          <w:rFonts w:ascii="Times New Roman" w:hAnsi="Times New Roman" w:cs="Times New Roman"/>
          <w:lang w:eastAsia="zh-CN"/>
        </w:rPr>
        <w:t xml:space="preserve">It's mostly about </w:t>
      </w:r>
      <w:r>
        <w:rPr>
          <w:rFonts w:ascii="Times New Roman" w:hAnsi="Times New Roman" w:cs="Times New Roman"/>
        </w:rPr>
        <w:t xml:space="preserve">learning, </w:t>
      </w:r>
      <w:r>
        <w:rPr>
          <w:rFonts w:ascii="Times New Roman" w:hAnsi="Times New Roman" w:cs="Times New Roman"/>
          <w:lang w:eastAsia="zh-CN"/>
        </w:rPr>
        <w:t xml:space="preserve">asking the teacher questions about the course </w:t>
      </w:r>
      <w:r>
        <w:rPr>
          <w:rFonts w:ascii="Times New Roman" w:hAnsi="Times New Roman" w:cs="Times New Roman"/>
        </w:rPr>
        <w:t>content</w:t>
      </w:r>
      <w:r>
        <w:rPr>
          <w:rFonts w:ascii="Times New Roman" w:hAnsi="Times New Roman" w:cs="Times New Roman"/>
          <w:lang w:eastAsia="zh-CN"/>
        </w:rPr>
        <w:t>, or discussing it with the group in class and group work.</w:t>
      </w:r>
    </w:p>
    <w:p w14:paraId="1BAC832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(00:31:13): When you message your teacher via WhatsApp, does he get back to you directly?</w:t>
      </w:r>
    </w:p>
    <w:p w14:paraId="267AB755">
      <w:pPr>
        <w:jc w:val="both"/>
        <w:rPr>
          <w:rFonts w:ascii="Times New Roman" w:hAnsi="Times New Roman" w:cs="Times New Roman"/>
        </w:rPr>
      </w:pPr>
      <w:r>
        <w:rPr>
          <w:rFonts w:ascii="Times New Roman" w:hAnsi="Times New Roman" w:cs="Times New Roman"/>
        </w:rPr>
        <w:t>Trace (00:31:19): Yeah, maybe there are fewer people in our field, and the teacher would return to it.</w:t>
      </w:r>
    </w:p>
    <w:p w14:paraId="5668FD9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(00:31:26): Then your teacher is quite good because I've interviewed seven groups, and I've come across a lot of students who have said that if you send WhatsApp to the teacher directly</w:t>
      </w:r>
      <w:r>
        <w:rPr>
          <w:rFonts w:ascii="Times New Roman" w:hAnsi="Times New Roman" w:cs="Times New Roman"/>
          <w:lang w:eastAsia="zh-CN"/>
        </w:rPr>
        <w:t xml:space="preserve">, </w:t>
      </w:r>
      <w:r>
        <w:rPr>
          <w:rFonts w:ascii="Times New Roman" w:hAnsi="Times New Roman" w:cs="Times New Roman"/>
        </w:rPr>
        <w:t>he won't be willing to reply to you, so he suggests to email him if there's something wrong.</w:t>
      </w:r>
    </w:p>
    <w:p w14:paraId="465D72D7">
      <w:pPr>
        <w:jc w:val="both"/>
        <w:rPr>
          <w:rFonts w:ascii="Times New Roman" w:hAnsi="Times New Roman" w:cs="Times New Roman"/>
        </w:rPr>
      </w:pPr>
      <w:r>
        <w:rPr>
          <w:rFonts w:ascii="Times New Roman" w:hAnsi="Times New Roman" w:cs="Times New Roman"/>
        </w:rPr>
        <w:t xml:space="preserve">Trace (00:31:39): One of our teachers has said that because he has masters </w:t>
      </w:r>
      <w:r>
        <w:rPr>
          <w:rFonts w:ascii="Times New Roman" w:hAnsi="Times New Roman" w:cs="Times New Roman"/>
          <w:lang w:eastAsia="zh-CN"/>
        </w:rPr>
        <w:t xml:space="preserve">and </w:t>
      </w:r>
      <w:r>
        <w:rPr>
          <w:rFonts w:ascii="Times New Roman" w:hAnsi="Times New Roman" w:cs="Times New Roman"/>
        </w:rPr>
        <w:t xml:space="preserve">undergraduate students, and </w:t>
      </w:r>
      <w:r>
        <w:rPr>
          <w:rFonts w:ascii="Times New Roman" w:hAnsi="Times New Roman" w:cs="Times New Roman"/>
          <w:lang w:eastAsia="zh-CN"/>
        </w:rPr>
        <w:t xml:space="preserve">for our undergraduates, things can be discussed directly in the WhatsApp group, and if it's </w:t>
      </w:r>
      <w:r>
        <w:rPr>
          <w:rFonts w:ascii="Times New Roman" w:hAnsi="Times New Roman" w:cs="Times New Roman"/>
        </w:rPr>
        <w:t>for masters and PhDs</w:t>
      </w:r>
      <w:r>
        <w:rPr>
          <w:rFonts w:ascii="Times New Roman" w:hAnsi="Times New Roman" w:cs="Times New Roman"/>
          <w:lang w:eastAsia="zh-CN"/>
        </w:rPr>
        <w:t>, it</w:t>
      </w:r>
      <w:r>
        <w:rPr>
          <w:rFonts w:ascii="Times New Roman" w:hAnsi="Times New Roman" w:cs="Times New Roman"/>
        </w:rPr>
        <w:t xml:space="preserve">'s also going to be in favour of email </w:t>
      </w:r>
      <w:r>
        <w:rPr>
          <w:rFonts w:ascii="Times New Roman" w:hAnsi="Times New Roman" w:cs="Times New Roman"/>
          <w:lang w:eastAsia="zh-CN"/>
        </w:rPr>
        <w:t>communication</w:t>
      </w:r>
      <w:r>
        <w:rPr>
          <w:rFonts w:ascii="Times New Roman" w:hAnsi="Times New Roman" w:cs="Times New Roman"/>
        </w:rPr>
        <w:t>.</w:t>
      </w:r>
    </w:p>
    <w:p w14:paraId="7CE9203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(00:32:03): I see, and I would like to ask </w:t>
      </w:r>
      <w:r>
        <w:rPr>
          <w:rFonts w:ascii="Times New Roman" w:hAnsi="Times New Roman" w:cs="Times New Roman"/>
          <w:lang w:eastAsia="zh-CN"/>
        </w:rPr>
        <w:t xml:space="preserve">Tracy, how much </w:t>
      </w:r>
      <w:r>
        <w:rPr>
          <w:rFonts w:ascii="Times New Roman" w:hAnsi="Times New Roman" w:cs="Times New Roman"/>
        </w:rPr>
        <w:t xml:space="preserve">contact </w:t>
      </w:r>
      <w:r>
        <w:rPr>
          <w:rFonts w:ascii="Times New Roman" w:hAnsi="Times New Roman" w:cs="Times New Roman"/>
          <w:lang w:eastAsia="zh-CN"/>
        </w:rPr>
        <w:t>do</w:t>
      </w:r>
      <w:r>
        <w:rPr>
          <w:rFonts w:ascii="Times New Roman" w:hAnsi="Times New Roman" w:cs="Times New Roman"/>
        </w:rPr>
        <w:t xml:space="preserve"> you have with your Chinese peers studying in Malaysia?</w:t>
      </w:r>
    </w:p>
    <w:p w14:paraId="12961815">
      <w:pPr>
        <w:jc w:val="both"/>
        <w:rPr>
          <w:rFonts w:ascii="Times New Roman" w:hAnsi="Times New Roman" w:cs="Times New Roman"/>
        </w:rPr>
      </w:pPr>
      <w:r>
        <w:rPr>
          <w:rFonts w:ascii="Times New Roman" w:hAnsi="Times New Roman" w:cs="Times New Roman"/>
        </w:rPr>
        <w:t xml:space="preserve">Trace (00:32:18): Not a lot at first because we weren't all very familiar with each other, but kind of maybe two students were </w:t>
      </w:r>
      <w:r>
        <w:rPr>
          <w:rFonts w:ascii="Times New Roman" w:hAnsi="Times New Roman" w:cs="Times New Roman"/>
          <w:lang w:eastAsia="zh-CN"/>
        </w:rPr>
        <w:t xml:space="preserve">in touch more because we had a few courses together, so we were in touch a lot, we </w:t>
      </w:r>
      <w:r>
        <w:rPr>
          <w:rFonts w:ascii="Times New Roman" w:hAnsi="Times New Roman" w:cs="Times New Roman"/>
        </w:rPr>
        <w:t>had classes together, we hung out together.</w:t>
      </w:r>
    </w:p>
    <w:p w14:paraId="45A84EA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(00:32:41): How often do you contact your family </w:t>
      </w:r>
      <w:r>
        <w:rPr>
          <w:rFonts w:ascii="Times New Roman" w:hAnsi="Times New Roman" w:cs="Times New Roman"/>
          <w:lang w:eastAsia="zh-CN"/>
        </w:rPr>
        <w:t xml:space="preserve">back home </w:t>
      </w:r>
      <w:r>
        <w:rPr>
          <w:rFonts w:ascii="Times New Roman" w:hAnsi="Times New Roman" w:cs="Times New Roman"/>
        </w:rPr>
        <w:t>in Malaysia?</w:t>
      </w:r>
    </w:p>
    <w:p w14:paraId="63E0CB06">
      <w:pPr>
        <w:jc w:val="both"/>
        <w:rPr>
          <w:rFonts w:ascii="Times New Roman" w:hAnsi="Times New Roman" w:cs="Times New Roman"/>
        </w:rPr>
      </w:pPr>
      <w:r>
        <w:rPr>
          <w:rFonts w:ascii="Times New Roman" w:hAnsi="Times New Roman" w:cs="Times New Roman"/>
        </w:rPr>
        <w:t>Trace (00:32:48): Two or three days of contact is okay.</w:t>
      </w:r>
    </w:p>
    <w:p w14:paraId="707F70B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(00:32:55): Thanks </w:t>
      </w:r>
      <w:r>
        <w:rPr>
          <w:rFonts w:ascii="Times New Roman" w:hAnsi="Times New Roman" w:cs="Times New Roman"/>
          <w:lang w:eastAsia="zh-CN"/>
        </w:rPr>
        <w:t xml:space="preserve">Tracy </w:t>
      </w:r>
      <w:r>
        <w:rPr>
          <w:rFonts w:ascii="Times New Roman" w:hAnsi="Times New Roman" w:cs="Times New Roman"/>
        </w:rPr>
        <w:t>for sharing</w:t>
      </w:r>
      <w:r>
        <w:rPr>
          <w:rFonts w:ascii="Times New Roman" w:hAnsi="Times New Roman" w:cs="Times New Roman"/>
          <w:lang w:eastAsia="zh-CN"/>
        </w:rPr>
        <w:t xml:space="preserve">. </w:t>
      </w:r>
      <w:r>
        <w:rPr>
          <w:rFonts w:ascii="Times New Roman" w:hAnsi="Times New Roman" w:cs="Times New Roman"/>
        </w:rPr>
        <w:t xml:space="preserve">I want to ask </w:t>
      </w:r>
      <w:r>
        <w:rPr>
          <w:rFonts w:ascii="Times New Roman" w:hAnsi="Times New Roman" w:cs="Times New Roman"/>
          <w:lang w:eastAsia="zh-CN"/>
        </w:rPr>
        <w:t>SiQi</w:t>
      </w:r>
      <w:r>
        <w:rPr>
          <w:rFonts w:ascii="Times New Roman" w:hAnsi="Times New Roman" w:cs="Times New Roman"/>
        </w:rPr>
        <w:t xml:space="preserve"> the five apps you use most frequently for studying in Malaysia. And the motivation for using them.</w:t>
      </w:r>
    </w:p>
    <w:p w14:paraId="15332943">
      <w:pPr>
        <w:jc w:val="both"/>
        <w:rPr>
          <w:rFonts w:ascii="Times New Roman" w:hAnsi="Times New Roman" w:cs="Times New Roman"/>
          <w:lang w:eastAsia="zh-CN"/>
        </w:rPr>
      </w:pPr>
      <w:r>
        <w:rPr>
          <w:rFonts w:ascii="Times New Roman" w:hAnsi="Times New Roman" w:cs="Times New Roman"/>
          <w:lang w:eastAsia="zh-CN"/>
        </w:rPr>
        <w:t>Sigi Fan (</w:t>
      </w:r>
      <w:r>
        <w:rPr>
          <w:rFonts w:ascii="Times New Roman" w:hAnsi="Times New Roman" w:cs="Times New Roman"/>
        </w:rPr>
        <w:t xml:space="preserve">00:33:15): First of all, it's WeChat because there's quite a lot of Chinese in our university </w:t>
      </w:r>
      <w:r>
        <w:rPr>
          <w:rFonts w:ascii="Times New Roman" w:hAnsi="Times New Roman" w:cs="Times New Roman"/>
          <w:lang w:eastAsia="zh-CN"/>
        </w:rPr>
        <w:t xml:space="preserve">and </w:t>
      </w:r>
      <w:r>
        <w:rPr>
          <w:rFonts w:ascii="Times New Roman" w:hAnsi="Times New Roman" w:cs="Times New Roman"/>
        </w:rPr>
        <w:t xml:space="preserve">our primary, and we use WeChat quite often, so it's convenient to get in touch with each other and to find records and documents, and it's more convenient. </w:t>
      </w:r>
      <w:r>
        <w:rPr>
          <w:rFonts w:ascii="Times New Roman" w:hAnsi="Times New Roman" w:cs="Times New Roman"/>
          <w:lang w:eastAsia="zh-CN"/>
        </w:rPr>
        <w:t xml:space="preserve">Next </w:t>
      </w:r>
      <w:r>
        <w:rPr>
          <w:rFonts w:ascii="Times New Roman" w:hAnsi="Times New Roman" w:cs="Times New Roman"/>
        </w:rPr>
        <w:t>is WhatsApp</w:t>
      </w:r>
      <w:r>
        <w:rPr>
          <w:rFonts w:ascii="Times New Roman" w:hAnsi="Times New Roman" w:cs="Times New Roman"/>
          <w:lang w:eastAsia="zh-CN"/>
        </w:rPr>
        <w:t xml:space="preserve"> </w:t>
      </w:r>
      <w:r>
        <w:rPr>
          <w:rFonts w:ascii="Times New Roman" w:hAnsi="Times New Roman" w:cs="Times New Roman"/>
        </w:rPr>
        <w:t>because the teachers</w:t>
      </w:r>
      <w:r>
        <w:rPr>
          <w:rFonts w:ascii="Times New Roman" w:hAnsi="Times New Roman" w:cs="Times New Roman"/>
          <w:lang w:eastAsia="zh-CN"/>
        </w:rPr>
        <w:t xml:space="preserve">, </w:t>
      </w:r>
      <w:r>
        <w:rPr>
          <w:rFonts w:hint="eastAsia" w:ascii="Times New Roman" w:hAnsi="Times New Roman" w:cs="Times New Roman"/>
          <w:lang w:val="en-US" w:eastAsia="zh-CN"/>
        </w:rPr>
        <w:t xml:space="preserve">Malaysian </w:t>
      </w:r>
      <w:r>
        <w:rPr>
          <w:rFonts w:ascii="Times New Roman" w:hAnsi="Times New Roman" w:cs="Times New Roman"/>
        </w:rPr>
        <w:t>Chinese</w:t>
      </w:r>
      <w:r>
        <w:rPr>
          <w:rFonts w:ascii="Times New Roman" w:hAnsi="Times New Roman" w:cs="Times New Roman"/>
          <w:lang w:eastAsia="zh-CN"/>
        </w:rPr>
        <w:t xml:space="preserve">, and </w:t>
      </w:r>
      <w:r>
        <w:rPr>
          <w:rFonts w:ascii="Times New Roman" w:hAnsi="Times New Roman" w:cs="Times New Roman"/>
        </w:rPr>
        <w:t xml:space="preserve">other foreigners here use WhatsApp, </w:t>
      </w:r>
      <w:r>
        <w:rPr>
          <w:rFonts w:ascii="Times New Roman" w:hAnsi="Times New Roman" w:cs="Times New Roman"/>
          <w:lang w:eastAsia="zh-CN"/>
        </w:rPr>
        <w:t xml:space="preserve">so </w:t>
      </w:r>
      <w:r>
        <w:rPr>
          <w:rFonts w:ascii="Times New Roman" w:hAnsi="Times New Roman" w:cs="Times New Roman"/>
        </w:rPr>
        <w:t>we all use WhatsApp to communicate in English</w:t>
      </w:r>
      <w:r>
        <w:rPr>
          <w:rFonts w:ascii="Times New Roman" w:hAnsi="Times New Roman" w:cs="Times New Roman"/>
          <w:lang w:eastAsia="zh-CN"/>
        </w:rPr>
        <w:t xml:space="preserve">. </w:t>
      </w:r>
      <w:r>
        <w:rPr>
          <w:rFonts w:ascii="Times New Roman" w:hAnsi="Times New Roman" w:cs="Times New Roman"/>
        </w:rPr>
        <w:t>Next is Outlook</w:t>
      </w:r>
      <w:r>
        <w:rPr>
          <w:rFonts w:ascii="Times New Roman" w:hAnsi="Times New Roman" w:cs="Times New Roman"/>
          <w:lang w:eastAsia="zh-CN"/>
        </w:rPr>
        <w:t>. B</w:t>
      </w:r>
      <w:r>
        <w:rPr>
          <w:rFonts w:ascii="Times New Roman" w:hAnsi="Times New Roman" w:cs="Times New Roman"/>
        </w:rPr>
        <w:t xml:space="preserve">ecause our university often sends emails, it is more troublesome to check </w:t>
      </w:r>
      <w:r>
        <w:rPr>
          <w:rFonts w:ascii="Times New Roman" w:hAnsi="Times New Roman" w:cs="Times New Roman"/>
          <w:lang w:eastAsia="zh-CN"/>
        </w:rPr>
        <w:t xml:space="preserve">the notices </w:t>
      </w:r>
      <w:r>
        <w:rPr>
          <w:rFonts w:ascii="Times New Roman" w:hAnsi="Times New Roman" w:cs="Times New Roman"/>
        </w:rPr>
        <w:t xml:space="preserve">on the university system, so the teachers will use Outlook to give us notices. Some university and club </w:t>
      </w:r>
      <w:r>
        <w:rPr>
          <w:rFonts w:ascii="Times New Roman" w:hAnsi="Times New Roman" w:cs="Times New Roman"/>
          <w:lang w:eastAsia="zh-CN"/>
        </w:rPr>
        <w:t xml:space="preserve">activities </w:t>
      </w:r>
      <w:r>
        <w:rPr>
          <w:rFonts w:ascii="Times New Roman" w:hAnsi="Times New Roman" w:cs="Times New Roman"/>
        </w:rPr>
        <w:t>also appeared there at first, I didn't know. I thought it was all junk files, but it turned out that all of them were important information</w:t>
      </w:r>
      <w:r>
        <w:rPr>
          <w:rFonts w:ascii="Times New Roman" w:hAnsi="Times New Roman" w:cs="Times New Roman"/>
          <w:lang w:eastAsia="zh-CN"/>
        </w:rPr>
        <w:t xml:space="preserve"> and</w:t>
      </w:r>
      <w:r>
        <w:rPr>
          <w:rFonts w:ascii="Times New Roman" w:hAnsi="Times New Roman" w:cs="Times New Roman"/>
        </w:rPr>
        <w:t xml:space="preserve"> deleted for me. </w:t>
      </w:r>
      <w:r>
        <w:rPr>
          <w:rFonts w:ascii="Times New Roman" w:hAnsi="Times New Roman" w:cs="Times New Roman"/>
          <w:lang w:eastAsia="zh-CN"/>
        </w:rPr>
        <w:t>Again</w:t>
      </w:r>
      <w:r>
        <w:rPr>
          <w:rFonts w:ascii="Times New Roman" w:hAnsi="Times New Roman" w:cs="Times New Roman"/>
        </w:rPr>
        <w:t xml:space="preserve">, with Google Translator, we often need to go to the university's website and </w:t>
      </w:r>
      <w:r>
        <w:rPr>
          <w:rFonts w:ascii="Times New Roman" w:hAnsi="Times New Roman" w:cs="Times New Roman"/>
          <w:lang w:eastAsia="zh-CN"/>
        </w:rPr>
        <w:t xml:space="preserve">translate. Lastly, there is ChatGPT, which is </w:t>
      </w:r>
      <w:r>
        <w:rPr>
          <w:rFonts w:ascii="Times New Roman" w:hAnsi="Times New Roman" w:cs="Times New Roman"/>
        </w:rPr>
        <w:t xml:space="preserve">sometimes </w:t>
      </w:r>
      <w:r>
        <w:rPr>
          <w:rFonts w:ascii="Times New Roman" w:hAnsi="Times New Roman" w:cs="Times New Roman"/>
          <w:lang w:eastAsia="zh-CN"/>
        </w:rPr>
        <w:t xml:space="preserve">used to translate and sometimes </w:t>
      </w:r>
      <w:r>
        <w:rPr>
          <w:rFonts w:ascii="Times New Roman" w:hAnsi="Times New Roman" w:cs="Times New Roman"/>
        </w:rPr>
        <w:t xml:space="preserve">to assist in </w:t>
      </w:r>
      <w:r>
        <w:rPr>
          <w:rFonts w:ascii="Times New Roman" w:hAnsi="Times New Roman" w:cs="Times New Roman"/>
          <w:lang w:eastAsia="zh-CN"/>
        </w:rPr>
        <w:t xml:space="preserve">completing </w:t>
      </w:r>
      <w:r>
        <w:rPr>
          <w:rFonts w:ascii="Times New Roman" w:hAnsi="Times New Roman" w:cs="Times New Roman"/>
        </w:rPr>
        <w:t>assignments</w:t>
      </w:r>
      <w:r>
        <w:rPr>
          <w:rFonts w:ascii="Times New Roman" w:hAnsi="Times New Roman" w:cs="Times New Roman"/>
          <w:lang w:eastAsia="zh-CN"/>
        </w:rPr>
        <w:t>.</w:t>
      </w:r>
    </w:p>
    <w:p w14:paraId="5D6CE020">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(00:34:45): Okay, you just </w:t>
      </w:r>
      <w:r>
        <w:rPr>
          <w:rFonts w:ascii="Times New Roman" w:hAnsi="Times New Roman" w:cs="Times New Roman"/>
          <w:lang w:eastAsia="zh-CN"/>
        </w:rPr>
        <w:t>mentioned using</w:t>
      </w:r>
      <w:r>
        <w:rPr>
          <w:rFonts w:ascii="Times New Roman" w:hAnsi="Times New Roman" w:cs="Times New Roman"/>
        </w:rPr>
        <w:t xml:space="preserve"> WhatsApp </w:t>
      </w:r>
      <w:r>
        <w:rPr>
          <w:rFonts w:ascii="Times New Roman" w:hAnsi="Times New Roman" w:cs="Times New Roman"/>
          <w:lang w:eastAsia="zh-CN"/>
        </w:rPr>
        <w:t>to</w:t>
      </w:r>
      <w:r>
        <w:rPr>
          <w:rFonts w:ascii="Times New Roman" w:hAnsi="Times New Roman" w:cs="Times New Roman"/>
        </w:rPr>
        <w:t xml:space="preserve"> communicate with your teachers regarding learning. D</w:t>
      </w:r>
      <w:r>
        <w:rPr>
          <w:rFonts w:ascii="Times New Roman" w:hAnsi="Times New Roman" w:cs="Times New Roman"/>
          <w:lang w:eastAsia="zh-CN"/>
        </w:rPr>
        <w:t xml:space="preserve">o you guys generally use </w:t>
      </w:r>
      <w:r>
        <w:rPr>
          <w:rFonts w:ascii="Times New Roman" w:hAnsi="Times New Roman" w:cs="Times New Roman"/>
        </w:rPr>
        <w:t xml:space="preserve">WhatsApp to </w:t>
      </w:r>
      <w:r>
        <w:rPr>
          <w:rFonts w:ascii="Times New Roman" w:hAnsi="Times New Roman" w:cs="Times New Roman"/>
          <w:lang w:eastAsia="zh-CN"/>
        </w:rPr>
        <w:t xml:space="preserve">communicate with your teachers online more? Or is it </w:t>
      </w:r>
      <w:r>
        <w:rPr>
          <w:rFonts w:ascii="Times New Roman" w:hAnsi="Times New Roman" w:cs="Times New Roman"/>
        </w:rPr>
        <w:t>more face-to-face communication</w:t>
      </w:r>
      <w:r>
        <w:rPr>
          <w:rFonts w:ascii="Times New Roman" w:hAnsi="Times New Roman" w:cs="Times New Roman"/>
          <w:lang w:eastAsia="zh-CN"/>
        </w:rPr>
        <w:t>?</w:t>
      </w:r>
    </w:p>
    <w:p w14:paraId="56CE10EB">
      <w:pPr>
        <w:jc w:val="both"/>
        <w:rPr>
          <w:rFonts w:ascii="Times New Roman" w:hAnsi="Times New Roman" w:cs="Times New Roman"/>
        </w:rPr>
      </w:pPr>
      <w:r>
        <w:rPr>
          <w:rFonts w:ascii="Times New Roman" w:hAnsi="Times New Roman" w:cs="Times New Roman"/>
          <w:lang w:eastAsia="zh-CN"/>
        </w:rPr>
        <w:t>Fan Siqi (</w:t>
      </w:r>
      <w:r>
        <w:rPr>
          <w:rFonts w:ascii="Times New Roman" w:hAnsi="Times New Roman" w:cs="Times New Roman"/>
        </w:rPr>
        <w:t xml:space="preserve">00:35:10): Usually, it's face-to-face because </w:t>
      </w:r>
      <w:r>
        <w:rPr>
          <w:rFonts w:ascii="Times New Roman" w:hAnsi="Times New Roman" w:cs="Times New Roman"/>
          <w:lang w:eastAsia="zh-CN"/>
        </w:rPr>
        <w:t xml:space="preserve">most of the time, </w:t>
      </w:r>
      <w:r>
        <w:rPr>
          <w:rFonts w:ascii="Times New Roman" w:hAnsi="Times New Roman" w:cs="Times New Roman"/>
        </w:rPr>
        <w:t xml:space="preserve">when we send a message to the teacher, the teacher won't reply. </w:t>
      </w:r>
      <w:r>
        <w:rPr>
          <w:rFonts w:ascii="Times New Roman" w:hAnsi="Times New Roman" w:cs="Times New Roman"/>
          <w:lang w:eastAsia="zh-CN"/>
        </w:rPr>
        <w:t xml:space="preserve">And when </w:t>
      </w:r>
      <w:r>
        <w:rPr>
          <w:rFonts w:ascii="Times New Roman" w:hAnsi="Times New Roman" w:cs="Times New Roman"/>
        </w:rPr>
        <w:t>we go to the teacher offline, we can't find him until after class. If it's not class time, we can't see him either, even during working hours, because they only show up during class, and then we queue up to ask him when class is over. But he was still in a hurry to leave</w:t>
      </w:r>
      <w:r>
        <w:rPr>
          <w:rFonts w:ascii="Times New Roman" w:hAnsi="Times New Roman" w:cs="Times New Roman"/>
          <w:lang w:eastAsia="zh-CN"/>
        </w:rPr>
        <w:t xml:space="preserve">. </w:t>
      </w:r>
      <w:r>
        <w:rPr>
          <w:rFonts w:ascii="Times New Roman" w:hAnsi="Times New Roman" w:cs="Times New Roman"/>
        </w:rPr>
        <w:t xml:space="preserve">The teacher creates a group </w:t>
      </w:r>
      <w:r>
        <w:rPr>
          <w:rFonts w:ascii="Times New Roman" w:hAnsi="Times New Roman" w:cs="Times New Roman"/>
          <w:lang w:eastAsia="zh-CN"/>
        </w:rPr>
        <w:t xml:space="preserve">on </w:t>
      </w:r>
      <w:r>
        <w:rPr>
          <w:rFonts w:ascii="Times New Roman" w:hAnsi="Times New Roman" w:cs="Times New Roman"/>
        </w:rPr>
        <w:t xml:space="preserve">WhatsApp where he informs us about </w:t>
      </w:r>
      <w:r>
        <w:rPr>
          <w:rFonts w:ascii="Times New Roman" w:hAnsi="Times New Roman" w:cs="Times New Roman"/>
          <w:lang w:eastAsia="zh-CN"/>
        </w:rPr>
        <w:t>things like group formation</w:t>
      </w:r>
      <w:r>
        <w:rPr>
          <w:rFonts w:ascii="Times New Roman" w:hAnsi="Times New Roman" w:cs="Times New Roman"/>
        </w:rPr>
        <w:t>, assignments</w:t>
      </w:r>
      <w:r>
        <w:rPr>
          <w:rFonts w:ascii="Times New Roman" w:hAnsi="Times New Roman" w:cs="Times New Roman"/>
          <w:lang w:eastAsia="zh-CN"/>
        </w:rPr>
        <w:t xml:space="preserve">, </w:t>
      </w:r>
      <w:r>
        <w:rPr>
          <w:rFonts w:ascii="Times New Roman" w:hAnsi="Times New Roman" w:cs="Times New Roman"/>
        </w:rPr>
        <w:t>class transfers</w:t>
      </w:r>
      <w:r>
        <w:rPr>
          <w:rFonts w:ascii="Times New Roman" w:hAnsi="Times New Roman" w:cs="Times New Roman"/>
          <w:lang w:eastAsia="zh-CN"/>
        </w:rPr>
        <w:t xml:space="preserve">, etc., and </w:t>
      </w:r>
      <w:r>
        <w:rPr>
          <w:rFonts w:ascii="Times New Roman" w:hAnsi="Times New Roman" w:cs="Times New Roman"/>
        </w:rPr>
        <w:t xml:space="preserve">we usually reply that </w:t>
      </w:r>
      <w:r>
        <w:rPr>
          <w:rFonts w:ascii="Times New Roman" w:hAnsi="Times New Roman" w:cs="Times New Roman"/>
          <w:lang w:eastAsia="zh-CN"/>
        </w:rPr>
        <w:t>we received it without further learning discussion</w:t>
      </w:r>
      <w:r>
        <w:rPr>
          <w:rFonts w:ascii="Times New Roman" w:hAnsi="Times New Roman" w:cs="Times New Roman"/>
        </w:rPr>
        <w:t xml:space="preserve">. </w:t>
      </w:r>
      <w:r>
        <w:rPr>
          <w:rFonts w:ascii="Times New Roman" w:hAnsi="Times New Roman" w:cs="Times New Roman"/>
          <w:lang w:eastAsia="zh-CN"/>
        </w:rPr>
        <w:t>W</w:t>
      </w:r>
      <w:r>
        <w:rPr>
          <w:rFonts w:ascii="Times New Roman" w:hAnsi="Times New Roman" w:cs="Times New Roman"/>
        </w:rPr>
        <w:t xml:space="preserve">hen we ask questions </w:t>
      </w:r>
      <w:r>
        <w:rPr>
          <w:rFonts w:ascii="Times New Roman" w:hAnsi="Times New Roman" w:cs="Times New Roman"/>
          <w:lang w:eastAsia="zh-CN"/>
        </w:rPr>
        <w:t xml:space="preserve">in whatsapp, </w:t>
      </w:r>
      <w:r>
        <w:rPr>
          <w:rFonts w:ascii="Times New Roman" w:hAnsi="Times New Roman" w:cs="Times New Roman"/>
        </w:rPr>
        <w:t>the teacher won't answer, he won't read it, and there's no way to contact him on his mobile phone even if we ask him for leave</w:t>
      </w:r>
      <w:r>
        <w:rPr>
          <w:rFonts w:ascii="Times New Roman" w:hAnsi="Times New Roman" w:cs="Times New Roman"/>
          <w:lang w:eastAsia="zh-CN"/>
        </w:rPr>
        <w:t xml:space="preserve">. </w:t>
      </w:r>
      <w:r>
        <w:rPr>
          <w:rFonts w:ascii="Times New Roman" w:hAnsi="Times New Roman" w:cs="Times New Roman"/>
        </w:rPr>
        <w:t xml:space="preserve">We need to </w:t>
      </w:r>
      <w:r>
        <w:rPr>
          <w:rFonts w:ascii="Times New Roman" w:hAnsi="Times New Roman" w:cs="Times New Roman"/>
          <w:lang w:eastAsia="zh-CN"/>
        </w:rPr>
        <w:t xml:space="preserve">write </w:t>
      </w:r>
      <w:r>
        <w:rPr>
          <w:rFonts w:ascii="Times New Roman" w:hAnsi="Times New Roman" w:cs="Times New Roman"/>
        </w:rPr>
        <w:t>a certificate, send it to various departments of the university, and then each department passes it on one by one, and then informs the teacher, so when we miss a lot of classes, or when we fail in choosing a class or any other kind of problem, it's useless to send a message to the teacher</w:t>
      </w:r>
      <w:r>
        <w:rPr>
          <w:rFonts w:ascii="Times New Roman" w:hAnsi="Times New Roman" w:cs="Times New Roman"/>
          <w:lang w:eastAsia="zh-CN"/>
        </w:rPr>
        <w:t>. Y</w:t>
      </w:r>
      <w:r>
        <w:rPr>
          <w:rFonts w:ascii="Times New Roman" w:hAnsi="Times New Roman" w:cs="Times New Roman"/>
        </w:rPr>
        <w:t xml:space="preserve">ou have to run to solve the problem one by one by yourself. If you go to solve the problem, you have to prepare all the information in advance. Otherwise, the teacher will not care about you, you </w:t>
      </w:r>
      <w:r>
        <w:rPr>
          <w:rFonts w:ascii="Times New Roman" w:hAnsi="Times New Roman" w:cs="Times New Roman"/>
          <w:lang w:eastAsia="zh-CN"/>
        </w:rPr>
        <w:t xml:space="preserve">can only </w:t>
      </w:r>
      <w:r>
        <w:rPr>
          <w:rFonts w:ascii="Times New Roman" w:hAnsi="Times New Roman" w:cs="Times New Roman"/>
        </w:rPr>
        <w:t>wait until the following week if you are lucky, you will meet him again, and then you can talk to him.</w:t>
      </w:r>
    </w:p>
    <w:p w14:paraId="366DE70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(00:37:22): </w:t>
      </w:r>
      <w:r>
        <w:rPr>
          <w:rFonts w:ascii="Times New Roman" w:hAnsi="Times New Roman" w:cs="Times New Roman"/>
          <w:lang w:eastAsia="zh-CN"/>
        </w:rPr>
        <w:t>It's quite a hassle.</w:t>
      </w:r>
      <w:r>
        <w:rPr>
          <w:rFonts w:ascii="Times New Roman" w:hAnsi="Times New Roman" w:cs="Times New Roman"/>
        </w:rPr>
        <w:t xml:space="preserve"> How often do you communicate with your family? For example, in Malaysia, if you have some complaints about your studies or communication with your teachers, will you talk to your family?</w:t>
      </w:r>
    </w:p>
    <w:p w14:paraId="5A63E568">
      <w:pPr>
        <w:jc w:val="both"/>
        <w:rPr>
          <w:rFonts w:ascii="Times New Roman" w:hAnsi="Times New Roman" w:cs="Times New Roman"/>
        </w:rPr>
      </w:pPr>
      <w:r>
        <w:rPr>
          <w:rFonts w:hint="eastAsia" w:ascii="Times New Roman" w:hAnsi="Times New Roman"/>
          <w:color w:val="auto"/>
          <w:sz w:val="22"/>
          <w:szCs w:val="24"/>
        </w:rPr>
        <w:t xml:space="preserve">Fan Siqi </w:t>
      </w:r>
      <w:r>
        <w:rPr>
          <w:rFonts w:ascii="Times New Roman" w:hAnsi="Times New Roman" w:cs="Times New Roman"/>
          <w:lang w:eastAsia="zh-CN"/>
        </w:rPr>
        <w:t xml:space="preserve"> (</w:t>
      </w:r>
      <w:r>
        <w:rPr>
          <w:rFonts w:ascii="Times New Roman" w:hAnsi="Times New Roman" w:cs="Times New Roman"/>
        </w:rPr>
        <w:t>00:37:34): It depends because I think if you have any grievances and can solve them by yourself, you solve them yourself</w:t>
      </w:r>
      <w:r>
        <w:rPr>
          <w:rFonts w:ascii="Times New Roman" w:hAnsi="Times New Roman" w:cs="Times New Roman"/>
          <w:lang w:eastAsia="zh-CN"/>
        </w:rPr>
        <w:t xml:space="preserve">. </w:t>
      </w:r>
      <w:r>
        <w:rPr>
          <w:rFonts w:ascii="Times New Roman" w:hAnsi="Times New Roman" w:cs="Times New Roman"/>
        </w:rPr>
        <w:t>Because I don't think they can do much to help when you're alone and you tell your family and make them worry</w:t>
      </w:r>
      <w:r>
        <w:rPr>
          <w:rFonts w:ascii="Times New Roman" w:hAnsi="Times New Roman" w:cs="Times New Roman"/>
          <w:lang w:eastAsia="zh-CN"/>
        </w:rPr>
        <w:t xml:space="preserve">. So, it's usually more of a </w:t>
      </w:r>
      <w:r>
        <w:rPr>
          <w:rFonts w:ascii="Times New Roman" w:hAnsi="Times New Roman" w:cs="Times New Roman"/>
        </w:rPr>
        <w:t>daily concern.</w:t>
      </w:r>
    </w:p>
    <w:p w14:paraId="382D8A5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(00:37:53): Okay, thanks </w:t>
      </w:r>
      <w:r>
        <w:rPr>
          <w:rFonts w:ascii="Times New Roman" w:hAnsi="Times New Roman" w:cs="Times New Roman"/>
          <w:lang w:eastAsia="zh-CN"/>
        </w:rPr>
        <w:t xml:space="preserve">SiQi </w:t>
      </w:r>
      <w:r>
        <w:rPr>
          <w:rFonts w:ascii="Times New Roman" w:hAnsi="Times New Roman" w:cs="Times New Roman"/>
        </w:rPr>
        <w:t>for sharing</w:t>
      </w:r>
      <w:r>
        <w:rPr>
          <w:rFonts w:ascii="Times New Roman" w:hAnsi="Times New Roman" w:cs="Times New Roman"/>
          <w:lang w:eastAsia="zh-CN"/>
        </w:rPr>
        <w:t xml:space="preserve">. </w:t>
      </w:r>
      <w:r>
        <w:rPr>
          <w:rFonts w:ascii="Times New Roman" w:hAnsi="Times New Roman" w:cs="Times New Roman"/>
        </w:rPr>
        <w:t>Next, I'd like to ask Amy about the five apps you use most frequently and their motivations.</w:t>
      </w:r>
    </w:p>
    <w:p w14:paraId="43A2941A">
      <w:pPr>
        <w:jc w:val="both"/>
        <w:rPr>
          <w:rFonts w:ascii="Times New Roman" w:hAnsi="Times New Roman" w:cs="Times New Roman"/>
          <w:lang w:eastAsia="zh-CN"/>
        </w:rPr>
      </w:pPr>
      <w:r>
        <w:rPr>
          <w:rFonts w:hint="eastAsia" w:ascii="Times New Roman" w:hAnsi="Times New Roman" w:cs="Times New Roman"/>
          <w:lang w:val="en-US" w:eastAsia="zh-CN"/>
        </w:rPr>
        <w:t>Xu Jiaqi</w:t>
      </w:r>
      <w:r>
        <w:rPr>
          <w:rFonts w:ascii="Times New Roman" w:hAnsi="Times New Roman" w:cs="Times New Roman"/>
        </w:rPr>
        <w:t xml:space="preserve"> </w:t>
      </w:r>
      <w:r>
        <w:rPr>
          <w:rFonts w:ascii="Times New Roman" w:hAnsi="Times New Roman" w:cs="Times New Roman"/>
          <w:lang w:eastAsia="zh-CN"/>
        </w:rPr>
        <w:t>(</w:t>
      </w:r>
      <w:r>
        <w:rPr>
          <w:rFonts w:ascii="Times New Roman" w:hAnsi="Times New Roman" w:cs="Times New Roman"/>
        </w:rPr>
        <w:t xml:space="preserve">00:38:03): </w:t>
      </w:r>
      <w:r>
        <w:rPr>
          <w:rFonts w:ascii="Times New Roman" w:hAnsi="Times New Roman" w:cs="Times New Roman"/>
          <w:lang w:eastAsia="zh-CN"/>
        </w:rPr>
        <w:t xml:space="preserve">We have our own check-in and attendance software, which we use a lot. The second is </w:t>
      </w:r>
      <w:r>
        <w:rPr>
          <w:rFonts w:ascii="Times New Roman" w:hAnsi="Times New Roman" w:cs="Times New Roman"/>
        </w:rPr>
        <w:t xml:space="preserve">WhatsApp, which allows me to chat with local Malay and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students or go out to play because I am more outgoing. I like to make friends and go out to play with </w:t>
      </w:r>
      <w:r>
        <w:rPr>
          <w:rFonts w:ascii="Times New Roman" w:hAnsi="Times New Roman" w:cs="Times New Roman"/>
          <w:lang w:eastAsia="zh-CN"/>
        </w:rPr>
        <w:t>friends</w:t>
      </w:r>
      <w:r>
        <w:rPr>
          <w:rFonts w:ascii="Times New Roman" w:hAnsi="Times New Roman" w:cs="Times New Roman"/>
        </w:rPr>
        <w:t xml:space="preserve">. </w:t>
      </w:r>
      <w:r>
        <w:rPr>
          <w:rFonts w:ascii="Times New Roman" w:hAnsi="Times New Roman" w:cs="Times New Roman"/>
          <w:lang w:eastAsia="zh-CN"/>
        </w:rPr>
        <w:t xml:space="preserve">The third one is </w:t>
      </w:r>
      <w:r>
        <w:rPr>
          <w:rFonts w:ascii="Times New Roman" w:hAnsi="Times New Roman" w:cs="Times New Roman"/>
        </w:rPr>
        <w:t xml:space="preserve">WeChat. I </w:t>
      </w:r>
      <w:r>
        <w:rPr>
          <w:rFonts w:ascii="Times New Roman" w:hAnsi="Times New Roman" w:cs="Times New Roman"/>
          <w:lang w:eastAsia="zh-CN"/>
        </w:rPr>
        <w:t xml:space="preserve">use WeChat to chat </w:t>
      </w:r>
      <w:r>
        <w:rPr>
          <w:rFonts w:ascii="Times New Roman" w:hAnsi="Times New Roman" w:cs="Times New Roman"/>
        </w:rPr>
        <w:t xml:space="preserve">with my friends, and some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w:t>
      </w:r>
      <w:r>
        <w:rPr>
          <w:rFonts w:ascii="Times New Roman" w:hAnsi="Times New Roman" w:cs="Times New Roman"/>
          <w:lang w:eastAsia="zh-CN"/>
        </w:rPr>
        <w:t>people also use WeChat to</w:t>
      </w:r>
      <w:r>
        <w:rPr>
          <w:rFonts w:ascii="Times New Roman" w:hAnsi="Times New Roman" w:cs="Times New Roman"/>
        </w:rPr>
        <w:t xml:space="preserve"> communicate </w:t>
      </w:r>
      <w:r>
        <w:rPr>
          <w:rFonts w:ascii="Times New Roman" w:hAnsi="Times New Roman" w:cs="Times New Roman"/>
          <w:lang w:eastAsia="zh-CN"/>
        </w:rPr>
        <w:t>with each other</w:t>
      </w:r>
      <w:r>
        <w:rPr>
          <w:rFonts w:ascii="Times New Roman" w:hAnsi="Times New Roman" w:cs="Times New Roman"/>
        </w:rPr>
        <w:t xml:space="preserve">. The </w:t>
      </w:r>
      <w:r>
        <w:rPr>
          <w:rFonts w:ascii="Times New Roman" w:hAnsi="Times New Roman" w:cs="Times New Roman"/>
          <w:lang w:eastAsia="zh-CN"/>
        </w:rPr>
        <w:t xml:space="preserve">fourth </w:t>
      </w:r>
      <w:r>
        <w:rPr>
          <w:rFonts w:ascii="Times New Roman" w:hAnsi="Times New Roman" w:cs="Times New Roman"/>
        </w:rPr>
        <w:t xml:space="preserve">is YouTube. Sometimes, I go to YouTube to learn something myself if I don't understand something in class. </w:t>
      </w:r>
      <w:r>
        <w:rPr>
          <w:rFonts w:ascii="Times New Roman" w:hAnsi="Times New Roman" w:cs="Times New Roman"/>
          <w:lang w:eastAsia="zh-CN"/>
        </w:rPr>
        <w:t xml:space="preserve">The fifth is </w:t>
      </w:r>
      <w:r>
        <w:rPr>
          <w:rFonts w:hint="eastAsia" w:ascii="Times New Roman" w:hAnsi="Times New Roman" w:cs="Times New Roman"/>
          <w:lang w:eastAsia="zh-CN"/>
        </w:rPr>
        <w:t>Douyin</w:t>
      </w:r>
      <w:r>
        <w:rPr>
          <w:rFonts w:ascii="Times New Roman" w:hAnsi="Times New Roman" w:cs="Times New Roman"/>
          <w:lang w:eastAsia="zh-CN"/>
        </w:rPr>
        <w:t xml:space="preserve">, where I </w:t>
      </w:r>
      <w:r>
        <w:rPr>
          <w:rFonts w:ascii="Times New Roman" w:hAnsi="Times New Roman" w:cs="Times New Roman"/>
        </w:rPr>
        <w:t>catch up with dramas</w:t>
      </w:r>
      <w:r>
        <w:rPr>
          <w:rFonts w:ascii="Times New Roman" w:hAnsi="Times New Roman" w:cs="Times New Roman"/>
          <w:lang w:eastAsia="zh-CN"/>
        </w:rPr>
        <w:t>, relax and entertain myself.</w:t>
      </w:r>
    </w:p>
    <w:p w14:paraId="680C227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(00:39:06): Do you tend to team up with Chinese people at university? Or do you tend to find teams with</w:t>
      </w:r>
      <w:r>
        <w:rPr>
          <w:rFonts w:hint="eastAsia" w:ascii="Times New Roman" w:hAnsi="Times New Roman" w:cs="Times New Roman"/>
          <w:lang w:val="en-US" w:eastAsia="zh-CN"/>
        </w:rPr>
        <w:t xml:space="preserve"> Malaysian</w:t>
      </w:r>
      <w:r>
        <w:rPr>
          <w:rFonts w:ascii="Times New Roman" w:hAnsi="Times New Roman" w:cs="Times New Roman"/>
        </w:rPr>
        <w:t xml:space="preserve"> Chinese and Malays?</w:t>
      </w:r>
    </w:p>
    <w:p w14:paraId="76B72103">
      <w:pPr>
        <w:jc w:val="both"/>
        <w:rPr>
          <w:rFonts w:ascii="Times New Roman" w:hAnsi="Times New Roman" w:cs="Times New Roman"/>
        </w:rPr>
      </w:pPr>
      <w:r>
        <w:rPr>
          <w:rFonts w:hint="eastAsia" w:ascii="Times New Roman" w:hAnsi="Times New Roman" w:cs="Times New Roman"/>
          <w:lang w:val="en-US" w:eastAsia="zh-CN"/>
        </w:rPr>
        <w:t>Xu Jiaqi</w:t>
      </w:r>
      <w:r>
        <w:rPr>
          <w:rFonts w:ascii="Times New Roman" w:hAnsi="Times New Roman" w:cs="Times New Roman"/>
        </w:rPr>
        <w:t xml:space="preserve"> </w:t>
      </w:r>
      <w:r>
        <w:rPr>
          <w:rFonts w:ascii="Times New Roman" w:hAnsi="Times New Roman" w:cs="Times New Roman"/>
          <w:lang w:eastAsia="zh-CN"/>
        </w:rPr>
        <w:t>(</w:t>
      </w:r>
      <w:r>
        <w:rPr>
          <w:rFonts w:ascii="Times New Roman" w:hAnsi="Times New Roman" w:cs="Times New Roman"/>
        </w:rPr>
        <w:t xml:space="preserve">00:39:15):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and Malays, because I think Chinese people don't like to speak English, and </w:t>
      </w:r>
      <w:r>
        <w:rPr>
          <w:rFonts w:ascii="Times New Roman" w:hAnsi="Times New Roman" w:cs="Times New Roman"/>
          <w:lang w:eastAsia="zh-CN"/>
        </w:rPr>
        <w:t xml:space="preserve">it's really not fun to team up with them. </w:t>
      </w:r>
      <w:r>
        <w:rPr>
          <w:rFonts w:ascii="Times New Roman" w:hAnsi="Times New Roman" w:cs="Times New Roman"/>
        </w:rPr>
        <w:t xml:space="preserve">Although </w:t>
      </w:r>
      <w:r>
        <w:rPr>
          <w:rFonts w:ascii="Times New Roman" w:hAnsi="Times New Roman" w:cs="Times New Roman"/>
          <w:lang w:eastAsia="zh-CN"/>
        </w:rPr>
        <w:t xml:space="preserve">I </w:t>
      </w:r>
      <w:r>
        <w:rPr>
          <w:rFonts w:ascii="Times New Roman" w:hAnsi="Times New Roman" w:cs="Times New Roman"/>
        </w:rPr>
        <w:t xml:space="preserve">don't speak good English, I </w:t>
      </w:r>
      <w:r>
        <w:rPr>
          <w:rFonts w:ascii="Times New Roman" w:hAnsi="Times New Roman" w:cs="Times New Roman"/>
          <w:lang w:eastAsia="zh-CN"/>
        </w:rPr>
        <w:t xml:space="preserve">often find local friends </w:t>
      </w:r>
      <w:r>
        <w:rPr>
          <w:rFonts w:ascii="Times New Roman" w:hAnsi="Times New Roman" w:cs="Times New Roman"/>
        </w:rPr>
        <w:t>with whom to practice</w:t>
      </w:r>
      <w:r>
        <w:rPr>
          <w:rFonts w:ascii="Times New Roman" w:hAnsi="Times New Roman" w:cs="Times New Roman"/>
          <w:lang w:eastAsia="zh-CN"/>
        </w:rPr>
        <w:t xml:space="preserve">. For example, </w:t>
      </w:r>
      <w:r>
        <w:rPr>
          <w:rFonts w:ascii="Times New Roman" w:hAnsi="Times New Roman" w:cs="Times New Roman"/>
        </w:rPr>
        <w:t xml:space="preserve">last semester, </w:t>
      </w:r>
      <w:r>
        <w:rPr>
          <w:rFonts w:ascii="Times New Roman" w:hAnsi="Times New Roman" w:cs="Times New Roman"/>
          <w:lang w:eastAsia="zh-CN"/>
        </w:rPr>
        <w:t xml:space="preserve">there was a course where I </w:t>
      </w:r>
      <w:r>
        <w:rPr>
          <w:rFonts w:ascii="Times New Roman" w:hAnsi="Times New Roman" w:cs="Times New Roman"/>
        </w:rPr>
        <w:t xml:space="preserve">was the group leader, and a lot of Chinese people came to look for </w:t>
      </w:r>
      <w:r>
        <w:rPr>
          <w:rFonts w:ascii="Times New Roman" w:hAnsi="Times New Roman" w:cs="Times New Roman"/>
          <w:lang w:eastAsia="zh-CN"/>
        </w:rPr>
        <w:t>a group</w:t>
      </w:r>
      <w:r>
        <w:rPr>
          <w:rFonts w:ascii="Times New Roman" w:hAnsi="Times New Roman" w:cs="Times New Roman"/>
        </w:rPr>
        <w:t xml:space="preserve">, but some of them didn't do anything </w:t>
      </w:r>
      <w:r>
        <w:rPr>
          <w:rFonts w:ascii="Times New Roman" w:hAnsi="Times New Roman" w:cs="Times New Roman"/>
          <w:lang w:eastAsia="zh-CN"/>
        </w:rPr>
        <w:t>after they came</w:t>
      </w:r>
      <w:r>
        <w:rPr>
          <w:rFonts w:ascii="Times New Roman" w:hAnsi="Times New Roman" w:cs="Times New Roman"/>
        </w:rPr>
        <w:t>. Some of them only cared about their own piece of work after they were assigned a task. Still,</w:t>
      </w:r>
      <w:r>
        <w:rPr>
          <w:rFonts w:ascii="Times New Roman" w:hAnsi="Times New Roman" w:cs="Times New Roman"/>
          <w:lang w:eastAsia="zh-CN"/>
        </w:rPr>
        <w:t xml:space="preserve"> they couldn't do it well</w:t>
      </w:r>
      <w:r>
        <w:rPr>
          <w:rFonts w:ascii="Times New Roman" w:hAnsi="Times New Roman" w:cs="Times New Roman"/>
        </w:rPr>
        <w:t xml:space="preserve">, which made me very angry, so </w:t>
      </w:r>
      <w:r>
        <w:rPr>
          <w:rFonts w:ascii="Times New Roman" w:hAnsi="Times New Roman" w:cs="Times New Roman"/>
          <w:lang w:eastAsia="zh-CN"/>
        </w:rPr>
        <w:t xml:space="preserve">when I was </w:t>
      </w:r>
      <w:r>
        <w:rPr>
          <w:rFonts w:ascii="Times New Roman" w:hAnsi="Times New Roman" w:cs="Times New Roman"/>
        </w:rPr>
        <w:t xml:space="preserve">looking for a group assignment </w:t>
      </w:r>
      <w:r>
        <w:rPr>
          <w:rFonts w:ascii="Times New Roman" w:hAnsi="Times New Roman" w:cs="Times New Roman"/>
          <w:lang w:eastAsia="zh-CN"/>
        </w:rPr>
        <w:t>later</w:t>
      </w:r>
      <w:r>
        <w:rPr>
          <w:rFonts w:ascii="Times New Roman" w:hAnsi="Times New Roman" w:cs="Times New Roman"/>
        </w:rPr>
        <w:t xml:space="preserve">, basically, except for the ones who have a good relationship with me and who I think are good at it, I would </w:t>
      </w:r>
      <w:r>
        <w:rPr>
          <w:rFonts w:ascii="Times New Roman" w:hAnsi="Times New Roman" w:cs="Times New Roman"/>
          <w:lang w:eastAsia="zh-CN"/>
        </w:rPr>
        <w:t xml:space="preserve">form a group </w:t>
      </w:r>
      <w:r>
        <w:rPr>
          <w:rFonts w:ascii="Times New Roman" w:hAnsi="Times New Roman" w:cs="Times New Roman"/>
        </w:rPr>
        <w:t xml:space="preserve">together. Otherwise, I would prefer the others. Basically, except for those who are very close and think they are good at what they do, I would prefer to go for Malays </w:t>
      </w:r>
      <w:r>
        <w:rPr>
          <w:rFonts w:ascii="Times New Roman" w:hAnsi="Times New Roman" w:cs="Times New Roman"/>
          <w:lang w:eastAsia="zh-CN"/>
        </w:rPr>
        <w:t xml:space="preserve">and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r>
        <w:rPr>
          <w:rFonts w:ascii="Times New Roman" w:hAnsi="Times New Roman" w:cs="Times New Roman"/>
        </w:rPr>
        <w:t>.</w:t>
      </w:r>
    </w:p>
    <w:p w14:paraId="0A8617E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(00:40:08): </w:t>
      </w:r>
      <w:r>
        <w:rPr>
          <w:rFonts w:ascii="Times New Roman" w:hAnsi="Times New Roman" w:cs="Times New Roman"/>
          <w:lang w:eastAsia="zh-CN"/>
        </w:rPr>
        <w:t>Amy</w:t>
      </w:r>
      <w:r>
        <w:rPr>
          <w:rFonts w:ascii="Times New Roman" w:hAnsi="Times New Roman" w:cs="Times New Roman"/>
        </w:rPr>
        <w:t xml:space="preserve">, you mentioned earlier that you have business exams, which </w:t>
      </w:r>
      <w:r>
        <w:rPr>
          <w:rFonts w:ascii="Times New Roman" w:hAnsi="Times New Roman" w:cs="Times New Roman"/>
          <w:lang w:eastAsia="zh-CN"/>
        </w:rPr>
        <w:t xml:space="preserve">can make you </w:t>
      </w:r>
      <w:r>
        <w:rPr>
          <w:rFonts w:ascii="Times New Roman" w:hAnsi="Times New Roman" w:cs="Times New Roman"/>
        </w:rPr>
        <w:t>stressed out. D</w:t>
      </w:r>
      <w:r>
        <w:rPr>
          <w:rFonts w:ascii="Times New Roman" w:hAnsi="Times New Roman" w:cs="Times New Roman"/>
          <w:lang w:eastAsia="zh-CN"/>
        </w:rPr>
        <w:t xml:space="preserve">o </w:t>
      </w:r>
      <w:r>
        <w:rPr>
          <w:rFonts w:ascii="Times New Roman" w:hAnsi="Times New Roman" w:cs="Times New Roman"/>
        </w:rPr>
        <w:t>you use WeChat to talk to your family, friends</w:t>
      </w:r>
      <w:r>
        <w:rPr>
          <w:rFonts w:ascii="Times New Roman" w:hAnsi="Times New Roman" w:cs="Times New Roman"/>
          <w:lang w:eastAsia="zh-CN"/>
        </w:rPr>
        <w:t xml:space="preserve">, or </w:t>
      </w:r>
      <w:r>
        <w:rPr>
          <w:rFonts w:ascii="Times New Roman" w:hAnsi="Times New Roman" w:cs="Times New Roman"/>
        </w:rPr>
        <w:t>high school classmates in China about the stress of studying</w:t>
      </w:r>
      <w:r>
        <w:rPr>
          <w:rFonts w:ascii="Times New Roman" w:hAnsi="Times New Roman" w:cs="Times New Roman"/>
          <w:lang w:eastAsia="zh-CN"/>
        </w:rPr>
        <w:t>?</w:t>
      </w:r>
    </w:p>
    <w:p w14:paraId="01F61AAF">
      <w:pPr>
        <w:jc w:val="both"/>
        <w:rPr>
          <w:rFonts w:ascii="Times New Roman" w:hAnsi="Times New Roman" w:cs="Times New Roman"/>
          <w:lang w:eastAsia="zh-CN"/>
        </w:rPr>
      </w:pPr>
      <w:r>
        <w:rPr>
          <w:rFonts w:hint="eastAsia" w:ascii="Times New Roman" w:hAnsi="Times New Roman" w:cs="Times New Roman"/>
          <w:lang w:val="en-US" w:eastAsia="zh-CN"/>
        </w:rPr>
        <w:t>Xu Jiaqi</w:t>
      </w:r>
      <w:r>
        <w:rPr>
          <w:rFonts w:ascii="Times New Roman" w:hAnsi="Times New Roman" w:cs="Times New Roman"/>
        </w:rPr>
        <w:t xml:space="preserve"> </w:t>
      </w:r>
      <w:r>
        <w:rPr>
          <w:rFonts w:ascii="Times New Roman" w:hAnsi="Times New Roman" w:cs="Times New Roman"/>
          <w:lang w:eastAsia="zh-CN"/>
        </w:rPr>
        <w:t>(</w:t>
      </w:r>
      <w:r>
        <w:rPr>
          <w:rFonts w:ascii="Times New Roman" w:hAnsi="Times New Roman" w:cs="Times New Roman"/>
        </w:rPr>
        <w:t xml:space="preserve">00:40:33): Yes, but usually in a joking </w:t>
      </w:r>
      <w:r>
        <w:rPr>
          <w:rFonts w:ascii="Times New Roman" w:hAnsi="Times New Roman" w:cs="Times New Roman"/>
          <w:lang w:eastAsia="zh-CN"/>
        </w:rPr>
        <w:t xml:space="preserve">way. I don't usually talk about it with my family. They don't really understand. </w:t>
      </w:r>
      <w:r>
        <w:rPr>
          <w:rFonts w:ascii="Times New Roman" w:hAnsi="Times New Roman" w:cs="Times New Roman"/>
        </w:rPr>
        <w:t>I mainly confide in my good friends, and then we joke around a bit</w:t>
      </w:r>
      <w:r>
        <w:rPr>
          <w:rFonts w:ascii="Times New Roman" w:hAnsi="Times New Roman" w:cs="Times New Roman"/>
          <w:lang w:eastAsia="zh-CN"/>
        </w:rPr>
        <w:t xml:space="preserve">, but in the end, I </w:t>
      </w:r>
      <w:r>
        <w:rPr>
          <w:rFonts w:ascii="Times New Roman" w:hAnsi="Times New Roman" w:cs="Times New Roman"/>
        </w:rPr>
        <w:t xml:space="preserve">have to </w:t>
      </w:r>
      <w:r>
        <w:rPr>
          <w:rFonts w:ascii="Times New Roman" w:hAnsi="Times New Roman" w:cs="Times New Roman"/>
          <w:lang w:eastAsia="zh-CN"/>
        </w:rPr>
        <w:t xml:space="preserve">finish it </w:t>
      </w:r>
      <w:r>
        <w:rPr>
          <w:rFonts w:ascii="Times New Roman" w:hAnsi="Times New Roman" w:cs="Times New Roman"/>
        </w:rPr>
        <w:t>on my own.</w:t>
      </w:r>
    </w:p>
    <w:p w14:paraId="0564124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(00:40:56): Okay, thanks! Lastly, I'd like to ask HaoYang to share the five apps that you use most frequently. And the motivation for using them.</w:t>
      </w:r>
    </w:p>
    <w:p w14:paraId="480DCB3B">
      <w:pPr>
        <w:jc w:val="both"/>
        <w:rPr>
          <w:rFonts w:ascii="Times New Roman" w:hAnsi="Times New Roman" w:cs="Times New Roman"/>
        </w:rPr>
      </w:pPr>
      <w:r>
        <w:rPr>
          <w:rFonts w:ascii="Times New Roman" w:hAnsi="Times New Roman" w:cs="Times New Roman"/>
        </w:rPr>
        <w:t>haoyang(00:41:06</w:t>
      </w:r>
      <w:r>
        <w:rPr>
          <w:rFonts w:ascii="Times New Roman" w:hAnsi="Times New Roman" w:cs="Times New Roman"/>
          <w:lang w:eastAsia="zh-CN"/>
        </w:rPr>
        <w:t>)</w:t>
      </w:r>
      <w:r>
        <w:rPr>
          <w:rFonts w:hint="eastAsia" w:ascii="Times New Roman" w:hAnsi="Times New Roman" w:cs="Times New Roman"/>
          <w:lang w:eastAsia="zh-CN"/>
        </w:rPr>
        <w:t>: W</w:t>
      </w:r>
      <w:r>
        <w:rPr>
          <w:rFonts w:ascii="Times New Roman" w:hAnsi="Times New Roman" w:cs="Times New Roman"/>
          <w:lang w:eastAsia="zh-CN"/>
        </w:rPr>
        <w:t>hats</w:t>
      </w:r>
      <w:r>
        <w:rPr>
          <w:rFonts w:hint="eastAsia" w:ascii="Times New Roman" w:hAnsi="Times New Roman" w:cs="Times New Roman"/>
          <w:lang w:eastAsia="zh-CN"/>
        </w:rPr>
        <w:t>Aa</w:t>
      </w:r>
      <w:r>
        <w:rPr>
          <w:rFonts w:ascii="Times New Roman" w:hAnsi="Times New Roman" w:cs="Times New Roman"/>
        </w:rPr>
        <w:t>p</w:t>
      </w:r>
      <w:r>
        <w:rPr>
          <w:rFonts w:hint="eastAsia" w:ascii="Times New Roman" w:hAnsi="Times New Roman" w:cs="Times New Roman"/>
          <w:lang w:eastAsia="zh-CN"/>
        </w:rPr>
        <w:t xml:space="preserve"> and T</w:t>
      </w:r>
      <w:r>
        <w:rPr>
          <w:rFonts w:ascii="Times New Roman" w:hAnsi="Times New Roman" w:cs="Times New Roman"/>
          <w:lang w:eastAsia="zh-CN"/>
        </w:rPr>
        <w:t>elegram</w:t>
      </w:r>
      <w:r>
        <w:rPr>
          <w:rFonts w:hint="eastAsia" w:ascii="Times New Roman" w:hAnsi="Times New Roman" w:cs="Times New Roman"/>
          <w:lang w:eastAsia="zh-CN"/>
        </w:rPr>
        <w:t>. Our teachers usually send message</w:t>
      </w:r>
      <w:r>
        <w:rPr>
          <w:rFonts w:ascii="Times New Roman" w:hAnsi="Times New Roman" w:cs="Times New Roman"/>
          <w:lang w:eastAsia="zh-CN"/>
        </w:rPr>
        <w:t>s</w:t>
      </w:r>
      <w:r>
        <w:rPr>
          <w:rFonts w:hint="eastAsia" w:ascii="Times New Roman" w:hAnsi="Times New Roman" w:cs="Times New Roman"/>
          <w:lang w:eastAsia="zh-CN"/>
        </w:rPr>
        <w:t xml:space="preserve">, assignment feedback </w:t>
      </w:r>
      <w:r>
        <w:rPr>
          <w:rFonts w:ascii="Times New Roman" w:hAnsi="Times New Roman" w:cs="Times New Roman"/>
          <w:lang w:eastAsia="zh-CN"/>
        </w:rPr>
        <w:t xml:space="preserve">and </w:t>
      </w:r>
      <w:r>
        <w:rPr>
          <w:rFonts w:hint="eastAsia" w:ascii="Times New Roman" w:hAnsi="Times New Roman" w:cs="Times New Roman"/>
          <w:lang w:eastAsia="zh-CN"/>
        </w:rPr>
        <w:t xml:space="preserve">links </w:t>
      </w:r>
      <w:r>
        <w:rPr>
          <w:rFonts w:ascii="Times New Roman" w:hAnsi="Times New Roman" w:cs="Times New Roman"/>
          <w:lang w:eastAsia="zh-CN"/>
        </w:rPr>
        <w:t>through</w:t>
      </w:r>
      <w:r>
        <w:rPr>
          <w:rFonts w:hint="eastAsia" w:ascii="Times New Roman" w:hAnsi="Times New Roman" w:cs="Times New Roman"/>
          <w:lang w:eastAsia="zh-CN"/>
        </w:rPr>
        <w:t xml:space="preserve"> the two apps.</w:t>
      </w:r>
      <w:r>
        <w:rPr>
          <w:rFonts w:ascii="Times New Roman" w:hAnsi="Times New Roman" w:cs="Times New Roman"/>
          <w:lang w:eastAsia="zh-CN"/>
        </w:rPr>
        <w:t xml:space="preserve"> Next is </w:t>
      </w:r>
      <w:r>
        <w:rPr>
          <w:rFonts w:ascii="Times New Roman" w:hAnsi="Times New Roman" w:cs="Times New Roman"/>
        </w:rPr>
        <w:t>Google Maps</w:t>
      </w:r>
      <w:r>
        <w:rPr>
          <w:rFonts w:ascii="Times New Roman" w:hAnsi="Times New Roman" w:cs="Times New Roman"/>
          <w:lang w:eastAsia="zh-CN"/>
        </w:rPr>
        <w:t xml:space="preserve">. </w:t>
      </w:r>
      <w:r>
        <w:rPr>
          <w:rFonts w:ascii="Times New Roman" w:hAnsi="Times New Roman" w:cs="Times New Roman"/>
        </w:rPr>
        <w:t xml:space="preserve">I have my car here, so I </w:t>
      </w:r>
      <w:r>
        <w:rPr>
          <w:rFonts w:ascii="Times New Roman" w:hAnsi="Times New Roman" w:cs="Times New Roman"/>
          <w:lang w:eastAsia="zh-CN"/>
        </w:rPr>
        <w:t xml:space="preserve">often use Google Maps to </w:t>
      </w:r>
      <w:r>
        <w:rPr>
          <w:rFonts w:ascii="Times New Roman" w:hAnsi="Times New Roman" w:cs="Times New Roman"/>
        </w:rPr>
        <w:t>search some places</w:t>
      </w:r>
      <w:r>
        <w:rPr>
          <w:rFonts w:ascii="Times New Roman" w:hAnsi="Times New Roman" w:cs="Times New Roman"/>
          <w:lang w:eastAsia="zh-CN"/>
        </w:rPr>
        <w:t xml:space="preserve">. I </w:t>
      </w:r>
      <w:r>
        <w:rPr>
          <w:rFonts w:ascii="Times New Roman" w:hAnsi="Times New Roman" w:cs="Times New Roman"/>
        </w:rPr>
        <w:t xml:space="preserve">don't have </w:t>
      </w:r>
      <w:r>
        <w:rPr>
          <w:rFonts w:ascii="Times New Roman" w:hAnsi="Times New Roman" w:cs="Times New Roman"/>
          <w:lang w:eastAsia="zh-CN"/>
        </w:rPr>
        <w:t>any other apps</w:t>
      </w:r>
      <w:r>
        <w:rPr>
          <w:rFonts w:ascii="Times New Roman" w:hAnsi="Times New Roman" w:cs="Times New Roman"/>
        </w:rPr>
        <w:t>. I don't check my mobile phone much.</w:t>
      </w:r>
    </w:p>
    <w:p w14:paraId="132F377F">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(00:41:50): Is it usually used for studying and communicating with local students and teachers</w:t>
      </w:r>
      <w:r>
        <w:rPr>
          <w:rFonts w:ascii="Times New Roman" w:hAnsi="Times New Roman" w:cs="Times New Roman"/>
          <w:lang w:eastAsia="zh-CN"/>
        </w:rPr>
        <w:t>?</w:t>
      </w:r>
    </w:p>
    <w:p w14:paraId="33D44085">
      <w:pPr>
        <w:jc w:val="both"/>
        <w:rPr>
          <w:rFonts w:ascii="Times New Roman" w:hAnsi="Times New Roman" w:cs="Times New Roman"/>
        </w:rPr>
      </w:pPr>
      <w:r>
        <w:rPr>
          <w:rFonts w:ascii="Times New Roman" w:hAnsi="Times New Roman" w:cs="Times New Roman"/>
        </w:rPr>
        <w:t xml:space="preserve">haoyang(00:41:54): Yeah, </w:t>
      </w:r>
      <w:r>
        <w:rPr>
          <w:rFonts w:ascii="Times New Roman" w:hAnsi="Times New Roman" w:cs="Times New Roman"/>
          <w:lang w:eastAsia="zh-CN"/>
        </w:rPr>
        <w:t xml:space="preserve">I </w:t>
      </w:r>
      <w:r>
        <w:rPr>
          <w:rFonts w:ascii="Times New Roman" w:hAnsi="Times New Roman" w:cs="Times New Roman"/>
        </w:rPr>
        <w:t xml:space="preserve">use WeChat too, but I don't </w:t>
      </w:r>
      <w:r>
        <w:rPr>
          <w:rFonts w:ascii="Times New Roman" w:hAnsi="Times New Roman" w:cs="Times New Roman"/>
          <w:lang w:eastAsia="zh-CN"/>
        </w:rPr>
        <w:t xml:space="preserve">use it as </w:t>
      </w:r>
      <w:r>
        <w:rPr>
          <w:rFonts w:ascii="Times New Roman" w:hAnsi="Times New Roman" w:cs="Times New Roman"/>
        </w:rPr>
        <w:t xml:space="preserve">much now because the group members I'm in contact with now </w:t>
      </w:r>
      <w:r>
        <w:rPr>
          <w:rFonts w:ascii="Times New Roman" w:hAnsi="Times New Roman" w:cs="Times New Roman"/>
          <w:lang w:eastAsia="zh-CN"/>
        </w:rPr>
        <w:t xml:space="preserve">are all </w:t>
      </w:r>
      <w:r>
        <w:rPr>
          <w:rFonts w:hint="eastAsia" w:ascii="Times New Roman" w:hAnsi="Times New Roman" w:cs="Times New Roman"/>
          <w:lang w:val="en-US" w:eastAsia="zh-CN"/>
        </w:rPr>
        <w:t xml:space="preserve">Malaysian </w:t>
      </w:r>
      <w:r>
        <w:rPr>
          <w:rFonts w:ascii="Times New Roman" w:hAnsi="Times New Roman" w:cs="Times New Roman"/>
        </w:rPr>
        <w:t>Chinese</w:t>
      </w:r>
      <w:r>
        <w:rPr>
          <w:rFonts w:ascii="Times New Roman" w:hAnsi="Times New Roman" w:cs="Times New Roman"/>
          <w:lang w:eastAsia="zh-CN"/>
        </w:rPr>
        <w:t xml:space="preserve">, </w:t>
      </w:r>
      <w:r>
        <w:rPr>
          <w:rFonts w:ascii="Times New Roman" w:hAnsi="Times New Roman" w:cs="Times New Roman"/>
        </w:rPr>
        <w:t xml:space="preserve">Indians and Malay locals. When I was in my first and second year of </w:t>
      </w:r>
      <w:r>
        <w:rPr>
          <w:rFonts w:ascii="Times New Roman" w:hAnsi="Times New Roman" w:cs="Times New Roman"/>
          <w:lang w:eastAsia="zh-CN"/>
        </w:rPr>
        <w:t xml:space="preserve">university, </w:t>
      </w:r>
      <w:r>
        <w:rPr>
          <w:rFonts w:ascii="Times New Roman" w:hAnsi="Times New Roman" w:cs="Times New Roman"/>
        </w:rPr>
        <w:t xml:space="preserve">I was the </w:t>
      </w:r>
      <w:r>
        <w:rPr>
          <w:rFonts w:ascii="Times New Roman" w:hAnsi="Times New Roman" w:cs="Times New Roman"/>
          <w:lang w:eastAsia="zh-CN"/>
        </w:rPr>
        <w:t xml:space="preserve">course </w:t>
      </w:r>
      <w:r>
        <w:rPr>
          <w:rFonts w:ascii="Times New Roman" w:hAnsi="Times New Roman" w:cs="Times New Roman"/>
        </w:rPr>
        <w:t>leader</w:t>
      </w:r>
      <w:r>
        <w:rPr>
          <w:rFonts w:ascii="Times New Roman" w:hAnsi="Times New Roman" w:cs="Times New Roman"/>
          <w:lang w:eastAsia="zh-CN"/>
        </w:rPr>
        <w:t>. I got screwed over by some international students from China.</w:t>
      </w:r>
      <w:r>
        <w:rPr>
          <w:rFonts w:ascii="Times New Roman" w:hAnsi="Times New Roman" w:cs="Times New Roman"/>
        </w:rPr>
        <w:t xml:space="preserve"> I basically wrote all the group assignments by myself</w:t>
      </w:r>
      <w:r>
        <w:rPr>
          <w:rFonts w:ascii="Times New Roman" w:hAnsi="Times New Roman" w:cs="Times New Roman"/>
          <w:lang w:eastAsia="zh-CN"/>
        </w:rPr>
        <w:t xml:space="preserve">, </w:t>
      </w:r>
      <w:r>
        <w:rPr>
          <w:rFonts w:ascii="Times New Roman" w:hAnsi="Times New Roman" w:cs="Times New Roman"/>
        </w:rPr>
        <w:t>so I don't communicate with them much nowadays.</w:t>
      </w:r>
    </w:p>
    <w:p w14:paraId="5A2B0E0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(00:42:26): It seems to be a problem both in public and private institutions.</w:t>
      </w:r>
    </w:p>
    <w:p w14:paraId="3E5B4969">
      <w:pPr>
        <w:jc w:val="both"/>
        <w:rPr>
          <w:rFonts w:ascii="Times New Roman" w:hAnsi="Times New Roman" w:cs="Times New Roman"/>
        </w:rPr>
      </w:pPr>
      <w:r>
        <w:rPr>
          <w:rFonts w:ascii="Times New Roman" w:hAnsi="Times New Roman" w:cs="Times New Roman"/>
        </w:rPr>
        <w:t>haoyang(00:42:30): It exists. It's just that now I don't care about them. I mind my own business.</w:t>
      </w:r>
    </w:p>
    <w:p w14:paraId="399D51C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(00:42:36): Indeed, HaoYang, is there any medium technology that has acted as a very important facilitator in your learning process, and are there any negative cases of any kind?</w:t>
      </w:r>
    </w:p>
    <w:p w14:paraId="6D9125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ascii="Times New Roman" w:hAnsi="Times New Roman" w:cs="Times New Roman"/>
        </w:rPr>
      </w:pPr>
      <w:r>
        <w:rPr>
          <w:rFonts w:ascii="Times New Roman" w:hAnsi="Times New Roman" w:cs="Times New Roman"/>
        </w:rPr>
        <w:t>haoyang(00:43:19):</w:t>
      </w:r>
      <w:r>
        <w:rPr>
          <w:rFonts w:hint="eastAsia" w:ascii="Times New Roman" w:hAnsi="Times New Roman"/>
          <w:color w:val="auto"/>
          <w:sz w:val="22"/>
          <w:szCs w:val="24"/>
        </w:rPr>
        <w:t xml:space="preserve">I believe that </w:t>
      </w:r>
      <w:r>
        <w:rPr>
          <w:rFonts w:hint="eastAsia" w:ascii="Times New Roman" w:hAnsi="Times New Roman"/>
          <w:color w:val="auto"/>
          <w:sz w:val="22"/>
          <w:szCs w:val="24"/>
          <w:lang w:val="zh-CN" w:eastAsia="zh-CN" w:bidi="zh-CN"/>
        </w:rPr>
        <w:t>n</w:t>
      </w:r>
      <w:r>
        <w:rPr>
          <w:rFonts w:hint="eastAsia" w:ascii="Times New Roman" w:hAnsi="Times New Roman"/>
          <w:color w:val="auto"/>
          <w:sz w:val="22"/>
          <w:szCs w:val="24"/>
        </w:rPr>
        <w:t xml:space="preserve">ew </w:t>
      </w:r>
      <w:r>
        <w:rPr>
          <w:rFonts w:hint="eastAsia" w:ascii="Times New Roman" w:hAnsi="Times New Roman"/>
          <w:color w:val="auto"/>
          <w:sz w:val="22"/>
          <w:szCs w:val="24"/>
          <w:lang w:val="zh-CN" w:eastAsia="zh-CN" w:bidi="zh-CN"/>
        </w:rPr>
        <w:t>m</w:t>
      </w:r>
      <w:r>
        <w:rPr>
          <w:rFonts w:hint="eastAsia" w:ascii="Times New Roman" w:hAnsi="Times New Roman"/>
          <w:color w:val="auto"/>
          <w:sz w:val="22"/>
          <w:szCs w:val="24"/>
        </w:rPr>
        <w:t xml:space="preserve">edia has been very helpful to me since I wrote most of my thesis with the help of ChatGPT. My </w:t>
      </w:r>
      <w:r>
        <w:rPr>
          <w:rFonts w:hint="eastAsia" w:ascii="Times New Roman" w:hAnsi="Times New Roman"/>
          <w:color w:val="auto"/>
          <w:sz w:val="22"/>
          <w:szCs w:val="24"/>
          <w:lang w:val="zh-CN" w:eastAsia="zh-CN" w:bidi="zh-CN"/>
        </w:rPr>
        <w:t>tuto</w:t>
      </w:r>
      <w:r>
        <w:rPr>
          <w:rFonts w:hint="eastAsia" w:ascii="Times New Roman" w:hAnsi="Times New Roman"/>
          <w:color w:val="auto"/>
          <w:sz w:val="22"/>
          <w:szCs w:val="24"/>
        </w:rPr>
        <w:t>r told me I could use ChatGPT to get ideas and help with my</w:t>
      </w:r>
      <w:r>
        <w:rPr>
          <w:rFonts w:hint="eastAsia" w:ascii="Times New Roman" w:hAnsi="Times New Roman"/>
          <w:color w:val="auto"/>
          <w:sz w:val="22"/>
          <w:szCs w:val="24"/>
          <w:lang w:val="zh-CN" w:eastAsia="zh-CN" w:bidi="zh-CN"/>
        </w:rPr>
        <w:t xml:space="preserve"> thesis</w:t>
      </w:r>
      <w:r>
        <w:rPr>
          <w:rFonts w:hint="eastAsia" w:ascii="Times New Roman" w:hAnsi="Times New Roman"/>
          <w:color w:val="auto"/>
          <w:sz w:val="22"/>
          <w:szCs w:val="24"/>
        </w:rPr>
        <w:t xml:space="preserve">, but I should never let it take over my thoughts. You are unable to let ChatGPT </w:t>
      </w:r>
      <w:r>
        <w:rPr>
          <w:rFonts w:hint="eastAsia" w:ascii="Times New Roman" w:hAnsi="Times New Roman"/>
          <w:color w:val="auto"/>
          <w:sz w:val="22"/>
          <w:szCs w:val="24"/>
          <w:lang w:val="zh-CN" w:eastAsia="zh-CN" w:bidi="zh-CN"/>
        </w:rPr>
        <w:t>give you answer withou</w:t>
      </w:r>
      <w:r>
        <w:rPr>
          <w:rFonts w:hint="eastAsia" w:ascii="Times New Roman" w:hAnsi="Times New Roman"/>
          <w:color w:val="auto"/>
          <w:sz w:val="22"/>
          <w:szCs w:val="24"/>
          <w:lang w:val="en-US" w:eastAsia="zh-CN" w:bidi="zh-CN"/>
        </w:rPr>
        <w:t>t</w:t>
      </w:r>
      <w:bookmarkStart w:id="0" w:name="_GoBack"/>
      <w:bookmarkEnd w:id="0"/>
      <w:r>
        <w:rPr>
          <w:rFonts w:hint="eastAsia" w:ascii="Times New Roman" w:hAnsi="Times New Roman"/>
          <w:color w:val="auto"/>
          <w:sz w:val="22"/>
          <w:szCs w:val="24"/>
          <w:lang w:val="zh-CN" w:eastAsia="zh-CN" w:bidi="zh-CN"/>
        </w:rPr>
        <w:t xml:space="preserve"> any thinking.</w:t>
      </w:r>
      <w:r>
        <w:rPr>
          <w:rFonts w:hint="eastAsia" w:ascii="Times New Roman" w:hAnsi="Times New Roman"/>
          <w:color w:val="auto"/>
          <w:sz w:val="22"/>
          <w:szCs w:val="24"/>
        </w:rPr>
        <w:t xml:space="preserve"> You need to think more</w:t>
      </w:r>
      <w:r>
        <w:rPr>
          <w:rFonts w:hint="eastAsia" w:ascii="Times New Roman" w:hAnsi="Times New Roman"/>
          <w:color w:val="auto"/>
          <w:sz w:val="22"/>
          <w:szCs w:val="24"/>
          <w:lang w:val="zh-CN" w:eastAsia="zh-CN" w:bidi="zh-CN"/>
        </w:rPr>
        <w:t xml:space="preserve"> and deeper</w:t>
      </w:r>
      <w:r>
        <w:rPr>
          <w:rFonts w:hint="eastAsia" w:ascii="Times New Roman" w:hAnsi="Times New Roman"/>
          <w:color w:val="auto"/>
          <w:sz w:val="22"/>
          <w:szCs w:val="24"/>
        </w:rPr>
        <w:t xml:space="preserve">. Most of the time, ChatGPT has been positive for my </w:t>
      </w:r>
      <w:r>
        <w:rPr>
          <w:rFonts w:hint="eastAsia" w:ascii="Times New Roman" w:hAnsi="Times New Roman"/>
          <w:color w:val="auto"/>
          <w:sz w:val="22"/>
          <w:szCs w:val="24"/>
          <w:lang w:val="zh-CN" w:eastAsia="zh-CN" w:bidi="zh-CN"/>
        </w:rPr>
        <w:t>study</w:t>
      </w:r>
      <w:r>
        <w:rPr>
          <w:rFonts w:hint="eastAsia" w:ascii="Times New Roman" w:hAnsi="Times New Roman"/>
          <w:color w:val="auto"/>
          <w:sz w:val="22"/>
          <w:szCs w:val="24"/>
        </w:rPr>
        <w:t>.</w:t>
      </w:r>
    </w:p>
    <w:p w14:paraId="32B15A3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(00:44:04): Have you </w:t>
      </w:r>
      <w:r>
        <w:rPr>
          <w:rFonts w:ascii="Times New Roman" w:hAnsi="Times New Roman" w:cs="Times New Roman"/>
          <w:lang w:eastAsia="zh-CN"/>
        </w:rPr>
        <w:t>encountered</w:t>
      </w:r>
      <w:r>
        <w:rPr>
          <w:rFonts w:ascii="Times New Roman" w:hAnsi="Times New Roman" w:cs="Times New Roman"/>
        </w:rPr>
        <w:t xml:space="preserve"> cases where some media apps would interfere with your studies?</w:t>
      </w:r>
    </w:p>
    <w:p w14:paraId="0F6CC3C5">
      <w:pPr>
        <w:jc w:val="both"/>
        <w:rPr>
          <w:rFonts w:ascii="Times New Roman" w:hAnsi="Times New Roman" w:cs="Times New Roman"/>
        </w:rPr>
      </w:pPr>
      <w:r>
        <w:rPr>
          <w:rFonts w:ascii="Times New Roman" w:hAnsi="Times New Roman" w:cs="Times New Roman"/>
        </w:rPr>
        <w:t xml:space="preserve">haoyang(00:44:15): </w:t>
      </w:r>
      <w:r>
        <w:rPr>
          <w:rFonts w:hint="eastAsia" w:ascii="Times New Roman" w:hAnsi="Times New Roman" w:cs="Times New Roman"/>
          <w:lang w:eastAsia="zh-CN"/>
        </w:rPr>
        <w:t>M</w:t>
      </w:r>
      <w:r>
        <w:rPr>
          <w:rFonts w:ascii="Times New Roman" w:hAnsi="Times New Roman" w:cs="Times New Roman"/>
        </w:rPr>
        <w:t xml:space="preserve">aybe TikTok affects </w:t>
      </w:r>
      <w:r>
        <w:rPr>
          <w:rFonts w:ascii="Times New Roman" w:hAnsi="Times New Roman" w:cs="Times New Roman"/>
          <w:lang w:eastAsia="zh-CN"/>
        </w:rPr>
        <w:t xml:space="preserve">me </w:t>
      </w:r>
      <w:r>
        <w:rPr>
          <w:rFonts w:ascii="Times New Roman" w:hAnsi="Times New Roman" w:cs="Times New Roman"/>
        </w:rPr>
        <w:t xml:space="preserve">a bit more because I can know some news that other people don't know </w:t>
      </w:r>
      <w:r>
        <w:rPr>
          <w:rFonts w:ascii="Times New Roman" w:hAnsi="Times New Roman" w:cs="Times New Roman"/>
          <w:lang w:eastAsia="zh-CN"/>
        </w:rPr>
        <w:t>about it</w:t>
      </w:r>
      <w:r>
        <w:rPr>
          <w:rFonts w:ascii="Times New Roman" w:hAnsi="Times New Roman" w:cs="Times New Roman"/>
        </w:rPr>
        <w:t xml:space="preserve">, and I'm a </w:t>
      </w:r>
      <w:r>
        <w:rPr>
          <w:rFonts w:ascii="Times New Roman" w:hAnsi="Times New Roman" w:cs="Times New Roman"/>
          <w:lang w:eastAsia="zh-CN"/>
        </w:rPr>
        <w:t>person</w:t>
      </w:r>
      <w:r>
        <w:rPr>
          <w:rFonts w:ascii="Times New Roman" w:hAnsi="Times New Roman" w:cs="Times New Roman"/>
        </w:rPr>
        <w:t xml:space="preserve"> who likes to read the news more. TikTok </w:t>
      </w:r>
      <w:r>
        <w:rPr>
          <w:rFonts w:ascii="Times New Roman" w:hAnsi="Times New Roman" w:cs="Times New Roman"/>
          <w:lang w:eastAsia="zh-CN"/>
        </w:rPr>
        <w:t xml:space="preserve">often swipes </w:t>
      </w:r>
      <w:r>
        <w:rPr>
          <w:rFonts w:ascii="Times New Roman" w:hAnsi="Times New Roman" w:cs="Times New Roman"/>
        </w:rPr>
        <w:t xml:space="preserve">negative news </w:t>
      </w:r>
      <w:r>
        <w:rPr>
          <w:rFonts w:ascii="Times New Roman" w:hAnsi="Times New Roman" w:cs="Times New Roman"/>
          <w:lang w:eastAsia="zh-CN"/>
        </w:rPr>
        <w:t xml:space="preserve">about China, which affects </w:t>
      </w:r>
      <w:r>
        <w:rPr>
          <w:rFonts w:ascii="Times New Roman" w:hAnsi="Times New Roman" w:cs="Times New Roman"/>
        </w:rPr>
        <w:t xml:space="preserve">me </w:t>
      </w:r>
      <w:r>
        <w:rPr>
          <w:rFonts w:ascii="Times New Roman" w:hAnsi="Times New Roman" w:cs="Times New Roman"/>
          <w:lang w:eastAsia="zh-CN"/>
        </w:rPr>
        <w:t xml:space="preserve">seriously. </w:t>
      </w:r>
      <w:r>
        <w:rPr>
          <w:rFonts w:ascii="Times New Roman" w:hAnsi="Times New Roman" w:cs="Times New Roman"/>
        </w:rPr>
        <w:t xml:space="preserve">I don't want to read </w:t>
      </w:r>
      <w:r>
        <w:rPr>
          <w:rFonts w:ascii="Times New Roman" w:hAnsi="Times New Roman" w:cs="Times New Roman"/>
          <w:lang w:eastAsia="zh-CN"/>
        </w:rPr>
        <w:t>the malignant vilification and rumours about China from some countries</w:t>
      </w:r>
      <w:r>
        <w:rPr>
          <w:rFonts w:ascii="Times New Roman" w:hAnsi="Times New Roman" w:cs="Times New Roman"/>
        </w:rPr>
        <w:t>.</w:t>
      </w:r>
    </w:p>
    <w:p w14:paraId="60F163B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(00:44:50): Okay, thanks</w:t>
      </w:r>
      <w:r>
        <w:rPr>
          <w:rFonts w:hint="eastAsia" w:ascii="Times New Roman" w:hAnsi="Times New Roman" w:cs="Times New Roman"/>
          <w:lang w:eastAsia="zh-CN"/>
        </w:rPr>
        <w:t xml:space="preserve"> </w:t>
      </w:r>
      <w:r>
        <w:rPr>
          <w:rFonts w:ascii="Times New Roman" w:hAnsi="Times New Roman" w:cs="Times New Roman"/>
        </w:rPr>
        <w:t>for sharing</w:t>
      </w:r>
      <w:r>
        <w:rPr>
          <w:rFonts w:ascii="Times New Roman" w:hAnsi="Times New Roman" w:cs="Times New Roman"/>
          <w:lang w:eastAsia="zh-CN"/>
        </w:rPr>
        <w:t xml:space="preserve">. </w:t>
      </w:r>
      <w:r>
        <w:rPr>
          <w:rFonts w:ascii="Times New Roman" w:hAnsi="Times New Roman" w:cs="Times New Roman"/>
        </w:rPr>
        <w:t xml:space="preserve">Next, I'd like to ask </w:t>
      </w:r>
      <w:r>
        <w:rPr>
          <w:rFonts w:ascii="Times New Roman" w:hAnsi="Times New Roman" w:cs="Times New Roman"/>
          <w:lang w:eastAsia="zh-CN"/>
        </w:rPr>
        <w:t xml:space="preserve">Peng </w:t>
      </w:r>
      <w:r>
        <w:rPr>
          <w:rFonts w:ascii="Times New Roman" w:hAnsi="Times New Roman" w:cs="Times New Roman"/>
        </w:rPr>
        <w:t xml:space="preserve">to share the </w:t>
      </w:r>
      <w:r>
        <w:rPr>
          <w:rFonts w:ascii="Times New Roman" w:hAnsi="Times New Roman" w:cs="Times New Roman"/>
          <w:lang w:eastAsia="zh-CN"/>
        </w:rPr>
        <w:t xml:space="preserve">5 apps </w:t>
      </w:r>
      <w:r>
        <w:rPr>
          <w:rFonts w:ascii="Times New Roman" w:hAnsi="Times New Roman" w:cs="Times New Roman"/>
        </w:rPr>
        <w:t>you use most frequently.</w:t>
      </w:r>
    </w:p>
    <w:p w14:paraId="64694280">
      <w:pPr>
        <w:jc w:val="both"/>
        <w:rPr>
          <w:rFonts w:ascii="Times New Roman" w:hAnsi="Times New Roman" w:cs="Times New Roman"/>
        </w:rPr>
      </w:pPr>
      <w:r>
        <w:rPr>
          <w:rFonts w:ascii="Times New Roman" w:hAnsi="Times New Roman" w:cs="Times New Roman"/>
        </w:rPr>
        <w:t xml:space="preserve">peng(00:45:02): </w:t>
      </w:r>
      <w:r>
        <w:rPr>
          <w:rFonts w:ascii="Times New Roman" w:hAnsi="Times New Roman" w:cs="Times New Roman"/>
          <w:lang w:eastAsia="zh-CN"/>
        </w:rPr>
        <w:t xml:space="preserve">Firstly, I use Google Scholar, which has a lot of papers in it, and every time I write a paper, I log into this website to check the literature. Secondly, I use WhatsApp to communicate with my teachers and classmates daily, mainly to check the </w:t>
      </w:r>
      <w:r>
        <w:rPr>
          <w:rFonts w:ascii="Times New Roman" w:hAnsi="Times New Roman" w:cs="Times New Roman"/>
        </w:rPr>
        <w:t>notifications my teachers send.</w:t>
      </w:r>
    </w:p>
    <w:p w14:paraId="3AEEDFC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(00:46:12): Do you meet with your mentor face to face more often, or do you communicate with them </w:t>
      </w:r>
      <w:r>
        <w:rPr>
          <w:rFonts w:ascii="Times New Roman" w:hAnsi="Times New Roman" w:cs="Times New Roman"/>
          <w:lang w:eastAsia="zh-CN"/>
        </w:rPr>
        <w:t xml:space="preserve">online on </w:t>
      </w:r>
      <w:r>
        <w:rPr>
          <w:rFonts w:ascii="Times New Roman" w:hAnsi="Times New Roman" w:cs="Times New Roman"/>
        </w:rPr>
        <w:t>WhatsApp or Google Mail more often?</w:t>
      </w:r>
    </w:p>
    <w:p w14:paraId="70B35ED0">
      <w:pPr>
        <w:jc w:val="both"/>
        <w:rPr>
          <w:rFonts w:ascii="Times New Roman" w:hAnsi="Times New Roman" w:cs="Times New Roman"/>
        </w:rPr>
      </w:pPr>
      <w:r>
        <w:rPr>
          <w:rFonts w:ascii="Times New Roman" w:hAnsi="Times New Roman" w:cs="Times New Roman"/>
        </w:rPr>
        <w:t>peng(00:46:21): We use WhatsApp to communicate a little bit more</w:t>
      </w:r>
      <w:r>
        <w:rPr>
          <w:rFonts w:ascii="Times New Roman" w:hAnsi="Times New Roman" w:cs="Times New Roman"/>
          <w:lang w:eastAsia="zh-CN"/>
        </w:rPr>
        <w:t>. O</w:t>
      </w:r>
      <w:r>
        <w:rPr>
          <w:rFonts w:ascii="Times New Roman" w:hAnsi="Times New Roman" w:cs="Times New Roman"/>
        </w:rPr>
        <w:t>ur teacher does not love to find people so much. G</w:t>
      </w:r>
      <w:r>
        <w:rPr>
          <w:rFonts w:ascii="Times New Roman" w:hAnsi="Times New Roman" w:cs="Times New Roman"/>
          <w:lang w:eastAsia="zh-CN"/>
        </w:rPr>
        <w:t>enerally, WhatsApp is a form Of communication and notification. For example, for the dissertation proposal, I followed the feedback on WhatsApp</w:t>
      </w:r>
      <w:r>
        <w:rPr>
          <w:rFonts w:ascii="Times New Roman" w:hAnsi="Times New Roman" w:cs="Times New Roman"/>
        </w:rPr>
        <w:t xml:space="preserve"> to modify it.</w:t>
      </w:r>
    </w:p>
    <w:p w14:paraId="37EDB53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(00:47:15): Okay, so apart from Google </w:t>
      </w:r>
      <w:r>
        <w:rPr>
          <w:rFonts w:ascii="Times New Roman" w:hAnsi="Times New Roman" w:cs="Times New Roman"/>
          <w:lang w:eastAsia="zh-CN"/>
        </w:rPr>
        <w:t xml:space="preserve">Scholar </w:t>
      </w:r>
      <w:r>
        <w:rPr>
          <w:rFonts w:ascii="Times New Roman" w:hAnsi="Times New Roman" w:cs="Times New Roman"/>
        </w:rPr>
        <w:t xml:space="preserve">and WhatsApp, what are the other three that you </w:t>
      </w:r>
      <w:r>
        <w:rPr>
          <w:rFonts w:ascii="Times New Roman" w:hAnsi="Times New Roman" w:cs="Times New Roman"/>
          <w:lang w:eastAsia="zh-CN"/>
        </w:rPr>
        <w:t xml:space="preserve">use </w:t>
      </w:r>
      <w:r>
        <w:rPr>
          <w:rFonts w:ascii="Times New Roman" w:hAnsi="Times New Roman" w:cs="Times New Roman"/>
        </w:rPr>
        <w:t>more frequently?</w:t>
      </w:r>
    </w:p>
    <w:p w14:paraId="5473347C">
      <w:pPr>
        <w:jc w:val="both"/>
        <w:rPr>
          <w:rFonts w:ascii="Times New Roman" w:hAnsi="Times New Roman" w:cs="Times New Roman"/>
        </w:rPr>
      </w:pPr>
      <w:r>
        <w:rPr>
          <w:rFonts w:ascii="Times New Roman" w:hAnsi="Times New Roman" w:cs="Times New Roman"/>
        </w:rPr>
        <w:t xml:space="preserve">peng(00:47:22): </w:t>
      </w:r>
      <w:r>
        <w:rPr>
          <w:rFonts w:ascii="Times New Roman" w:hAnsi="Times New Roman" w:cs="Times New Roman"/>
          <w:lang w:eastAsia="zh-CN"/>
        </w:rPr>
        <w:t xml:space="preserve">the third one is </w:t>
      </w:r>
      <w:r>
        <w:rPr>
          <w:rFonts w:ascii="Times New Roman" w:hAnsi="Times New Roman" w:cs="Times New Roman"/>
        </w:rPr>
        <w:t>ChatGPT</w:t>
      </w:r>
      <w:r>
        <w:rPr>
          <w:rFonts w:ascii="Times New Roman" w:hAnsi="Times New Roman" w:cs="Times New Roman"/>
          <w:lang w:eastAsia="zh-CN"/>
        </w:rPr>
        <w:t xml:space="preserve">. It's usually </w:t>
      </w:r>
      <w:r>
        <w:rPr>
          <w:rFonts w:ascii="Times New Roman" w:hAnsi="Times New Roman" w:cs="Times New Roman"/>
        </w:rPr>
        <w:t>used as a framework for papers</w:t>
      </w:r>
      <w:r>
        <w:rPr>
          <w:rFonts w:ascii="Times New Roman" w:hAnsi="Times New Roman" w:cs="Times New Roman"/>
          <w:lang w:eastAsia="zh-CN"/>
        </w:rPr>
        <w:t xml:space="preserve"> and </w:t>
      </w:r>
      <w:r>
        <w:rPr>
          <w:rFonts w:ascii="Times New Roman" w:hAnsi="Times New Roman" w:cs="Times New Roman"/>
        </w:rPr>
        <w:t xml:space="preserve">idea sharing. But if you use it to write a thesis, it's almost gone. The </w:t>
      </w:r>
      <w:r>
        <w:rPr>
          <w:rFonts w:ascii="Times New Roman" w:hAnsi="Times New Roman" w:cs="Times New Roman"/>
          <w:lang w:eastAsia="zh-CN"/>
        </w:rPr>
        <w:t xml:space="preserve">fourth one is </w:t>
      </w:r>
      <w:r>
        <w:rPr>
          <w:rFonts w:ascii="Times New Roman" w:hAnsi="Times New Roman" w:cs="Times New Roman"/>
        </w:rPr>
        <w:t xml:space="preserve">the </w:t>
      </w:r>
      <w:r>
        <w:rPr>
          <w:rFonts w:hint="eastAsia" w:ascii="Times New Roman" w:hAnsi="Times New Roman" w:cs="Times New Roman"/>
          <w:lang w:eastAsia="zh-CN"/>
        </w:rPr>
        <w:t>H</w:t>
      </w:r>
      <w:r>
        <w:rPr>
          <w:rFonts w:ascii="Times New Roman" w:hAnsi="Times New Roman" w:cs="Times New Roman"/>
        </w:rPr>
        <w:t>ereafter, which is used more</w:t>
      </w:r>
      <w:r>
        <w:rPr>
          <w:rFonts w:ascii="Times New Roman" w:hAnsi="Times New Roman" w:cs="Times New Roman"/>
          <w:lang w:eastAsia="zh-CN"/>
        </w:rPr>
        <w:t xml:space="preserve"> daily</w:t>
      </w:r>
      <w:r>
        <w:rPr>
          <w:rFonts w:ascii="Times New Roman" w:hAnsi="Times New Roman" w:cs="Times New Roman"/>
        </w:rPr>
        <w:t xml:space="preserve">. </w:t>
      </w:r>
      <w:r>
        <w:rPr>
          <w:rFonts w:ascii="Times New Roman" w:hAnsi="Times New Roman" w:cs="Times New Roman"/>
          <w:lang w:eastAsia="zh-CN"/>
        </w:rPr>
        <w:t xml:space="preserve">Lastly, </w:t>
      </w:r>
      <w:r>
        <w:rPr>
          <w:rFonts w:ascii="Times New Roman" w:hAnsi="Times New Roman" w:cs="Times New Roman"/>
        </w:rPr>
        <w:t xml:space="preserve">our group has more Chinese students, so we </w:t>
      </w:r>
      <w:r>
        <w:rPr>
          <w:rFonts w:ascii="Times New Roman" w:hAnsi="Times New Roman" w:cs="Times New Roman"/>
          <w:lang w:eastAsia="zh-CN"/>
        </w:rPr>
        <w:t xml:space="preserve">use WeChat </w:t>
      </w:r>
      <w:r>
        <w:rPr>
          <w:rFonts w:ascii="Times New Roman" w:hAnsi="Times New Roman" w:cs="Times New Roman"/>
        </w:rPr>
        <w:t>more daily.</w:t>
      </w:r>
    </w:p>
    <w:p w14:paraId="7CEAD23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(00:48:56)</w:t>
      </w:r>
      <w:r>
        <w:rPr>
          <w:rFonts w:ascii="Times New Roman" w:hAnsi="Times New Roman" w:cs="Times New Roman"/>
          <w:lang w:eastAsia="zh-CN"/>
        </w:rPr>
        <w:t xml:space="preserve">: Peng, </w:t>
      </w:r>
      <w:r>
        <w:rPr>
          <w:rFonts w:ascii="Times New Roman" w:hAnsi="Times New Roman" w:cs="Times New Roman"/>
        </w:rPr>
        <w:t>are there any cases where apps have ever played a very important role in your learning process?</w:t>
      </w:r>
    </w:p>
    <w:p w14:paraId="56CF9E62">
      <w:pPr>
        <w:jc w:val="both"/>
        <w:rPr>
          <w:rFonts w:ascii="Times New Roman" w:hAnsi="Times New Roman" w:cs="Times New Roman"/>
        </w:rPr>
      </w:pPr>
      <w:r>
        <w:rPr>
          <w:rFonts w:ascii="Times New Roman" w:hAnsi="Times New Roman" w:cs="Times New Roman"/>
        </w:rPr>
        <w:t xml:space="preserve">peng(00:49:10): That's really Google because it is not allowed to be used in China, but in foreign countries, </w:t>
      </w:r>
      <w:r>
        <w:rPr>
          <w:rFonts w:ascii="Times New Roman" w:hAnsi="Times New Roman" w:cs="Times New Roman"/>
          <w:lang w:eastAsia="zh-CN"/>
        </w:rPr>
        <w:t xml:space="preserve">people basically </w:t>
      </w:r>
      <w:r>
        <w:rPr>
          <w:rFonts w:ascii="Times New Roman" w:hAnsi="Times New Roman" w:cs="Times New Roman"/>
        </w:rPr>
        <w:t xml:space="preserve">use </w:t>
      </w:r>
      <w:r>
        <w:rPr>
          <w:rFonts w:ascii="Times New Roman" w:hAnsi="Times New Roman" w:cs="Times New Roman"/>
          <w:lang w:eastAsia="zh-CN"/>
        </w:rPr>
        <w:t>Google</w:t>
      </w:r>
      <w:r>
        <w:rPr>
          <w:rFonts w:ascii="Times New Roman" w:hAnsi="Times New Roman" w:cs="Times New Roman"/>
        </w:rPr>
        <w:t xml:space="preserve">. </w:t>
      </w:r>
      <w:r>
        <w:rPr>
          <w:rFonts w:ascii="Times New Roman" w:hAnsi="Times New Roman" w:cs="Times New Roman"/>
          <w:lang w:val="en-US" w:eastAsia="zh-CN"/>
        </w:rPr>
        <w:t>Not only can Google Scholar search a vast amount of material, it can be downloaded directly. It is helpful for academic writing, such as my thesis, and is comparable to my online library.</w:t>
      </w:r>
    </w:p>
    <w:p w14:paraId="29BAFB5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(00:49:42): Is there some software that kind of prevents you from learning?</w:t>
      </w:r>
    </w:p>
    <w:p w14:paraId="22C6EE88">
      <w:pPr>
        <w:jc w:val="both"/>
        <w:rPr>
          <w:rFonts w:ascii="Times New Roman" w:hAnsi="Times New Roman" w:cs="Times New Roman"/>
        </w:rPr>
      </w:pPr>
      <w:r>
        <w:rPr>
          <w:rFonts w:ascii="Times New Roman" w:hAnsi="Times New Roman" w:cs="Times New Roman"/>
        </w:rPr>
        <w:t xml:space="preserve">peng(00:49:51): That would be </w:t>
      </w:r>
      <w:r>
        <w:rPr>
          <w:rFonts w:ascii="Times New Roman" w:hAnsi="Times New Roman" w:cs="Times New Roman"/>
          <w:lang w:eastAsia="zh-CN"/>
        </w:rPr>
        <w:t>TikTok</w:t>
      </w:r>
      <w:r>
        <w:rPr>
          <w:rFonts w:ascii="Times New Roman" w:hAnsi="Times New Roman" w:cs="Times New Roman"/>
        </w:rPr>
        <w:t xml:space="preserve"> because I can't help swiping it at night. </w:t>
      </w:r>
      <w:r>
        <w:rPr>
          <w:rFonts w:ascii="Times New Roman" w:hAnsi="Times New Roman" w:cs="Times New Roman"/>
          <w:lang w:eastAsia="zh-CN"/>
        </w:rPr>
        <w:t xml:space="preserve">Especially </w:t>
      </w:r>
      <w:r>
        <w:rPr>
          <w:rFonts w:ascii="Times New Roman" w:hAnsi="Times New Roman" w:cs="Times New Roman"/>
        </w:rPr>
        <w:t>if you're overseas, your life will be boring, and frequent swiping on TikTok will caus</w:t>
      </w:r>
      <w:r>
        <w:rPr>
          <w:rFonts w:ascii="Times New Roman" w:hAnsi="Times New Roman" w:cs="Times New Roman"/>
          <w:lang w:eastAsia="zh-CN"/>
        </w:rPr>
        <w:t xml:space="preserve">e problems, such as </w:t>
      </w:r>
      <w:r>
        <w:rPr>
          <w:rFonts w:ascii="Times New Roman" w:hAnsi="Times New Roman" w:cs="Times New Roman"/>
        </w:rPr>
        <w:t xml:space="preserve">wasting a lot of time. I </w:t>
      </w:r>
      <w:r>
        <w:rPr>
          <w:rFonts w:ascii="Times New Roman" w:hAnsi="Times New Roman" w:cs="Times New Roman"/>
          <w:lang w:eastAsia="zh-CN"/>
        </w:rPr>
        <w:t xml:space="preserve">deleted it before, </w:t>
      </w:r>
      <w:r>
        <w:rPr>
          <w:rFonts w:ascii="Times New Roman" w:hAnsi="Times New Roman" w:cs="Times New Roman"/>
        </w:rPr>
        <w:t>but now it's really boring, so I reinstalled it again</w:t>
      </w:r>
      <w:r>
        <w:rPr>
          <w:rFonts w:ascii="Times New Roman" w:hAnsi="Times New Roman" w:cs="Times New Roman"/>
          <w:lang w:eastAsia="zh-CN"/>
        </w:rPr>
        <w:t xml:space="preserve">. </w:t>
      </w:r>
      <w:r>
        <w:rPr>
          <w:rFonts w:ascii="Times New Roman" w:hAnsi="Times New Roman" w:cs="Times New Roman"/>
        </w:rPr>
        <w:t xml:space="preserve">Indeed, in this regard, TikTok </w:t>
      </w:r>
      <w:r>
        <w:rPr>
          <w:rFonts w:ascii="Times New Roman" w:hAnsi="Times New Roman" w:cs="Times New Roman"/>
          <w:lang w:eastAsia="zh-CN"/>
        </w:rPr>
        <w:t xml:space="preserve">is </w:t>
      </w:r>
      <w:r>
        <w:rPr>
          <w:rFonts w:ascii="Times New Roman" w:hAnsi="Times New Roman" w:cs="Times New Roman"/>
        </w:rPr>
        <w:t xml:space="preserve">a resistance </w:t>
      </w:r>
      <w:r>
        <w:rPr>
          <w:rFonts w:ascii="Times New Roman" w:hAnsi="Times New Roman" w:cs="Times New Roman"/>
          <w:lang w:eastAsia="zh-CN"/>
        </w:rPr>
        <w:t>to my learning</w:t>
      </w:r>
      <w:r>
        <w:rPr>
          <w:rFonts w:ascii="Times New Roman" w:hAnsi="Times New Roman" w:cs="Times New Roman"/>
        </w:rPr>
        <w:t>.</w:t>
      </w:r>
    </w:p>
    <w:p w14:paraId="4FB5EDF7">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(00:50:40): But sometimes we do need some entertainment software like this to relax</w:t>
      </w:r>
      <w:r>
        <w:rPr>
          <w:rFonts w:ascii="Times New Roman" w:hAnsi="Times New Roman" w:cs="Times New Roman"/>
          <w:lang w:eastAsia="zh-CN"/>
        </w:rPr>
        <w:t>.</w:t>
      </w:r>
    </w:p>
    <w:p w14:paraId="5C2D1D84">
      <w:pPr>
        <w:jc w:val="both"/>
        <w:rPr>
          <w:rFonts w:ascii="Times New Roman" w:hAnsi="Times New Roman" w:cs="Times New Roman"/>
        </w:rPr>
      </w:pPr>
      <w:r>
        <w:rPr>
          <w:rFonts w:ascii="Times New Roman" w:hAnsi="Times New Roman" w:cs="Times New Roman"/>
        </w:rPr>
        <w:t xml:space="preserve">peng (00:50:47): Yeah, because it's really boring </w:t>
      </w:r>
      <w:r>
        <w:rPr>
          <w:rFonts w:ascii="Times New Roman" w:hAnsi="Times New Roman" w:cs="Times New Roman"/>
          <w:lang w:eastAsia="zh-CN"/>
        </w:rPr>
        <w:t xml:space="preserve">to </w:t>
      </w:r>
      <w:r>
        <w:rPr>
          <w:rFonts w:ascii="Times New Roman" w:hAnsi="Times New Roman" w:cs="Times New Roman"/>
        </w:rPr>
        <w:t xml:space="preserve">keep </w:t>
      </w:r>
      <w:r>
        <w:rPr>
          <w:rFonts w:ascii="Times New Roman" w:hAnsi="Times New Roman" w:cs="Times New Roman"/>
          <w:lang w:eastAsia="zh-CN"/>
        </w:rPr>
        <w:t xml:space="preserve">swiping </w:t>
      </w:r>
      <w:r>
        <w:rPr>
          <w:rFonts w:ascii="Times New Roman" w:hAnsi="Times New Roman" w:cs="Times New Roman"/>
        </w:rPr>
        <w:t>TikTok.</w:t>
      </w:r>
    </w:p>
    <w:p w14:paraId="7EE2D33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(00:50:55): Okay, thank you</w:t>
      </w:r>
      <w:r>
        <w:rPr>
          <w:rFonts w:ascii="Times New Roman" w:hAnsi="Times New Roman" w:cs="Times New Roman"/>
          <w:lang w:eastAsia="zh-CN"/>
        </w:rPr>
        <w:t xml:space="preserve"> </w:t>
      </w:r>
      <w:r>
        <w:rPr>
          <w:rFonts w:ascii="Times New Roman" w:hAnsi="Times New Roman" w:cs="Times New Roman"/>
        </w:rPr>
        <w:t>for sharing</w:t>
      </w:r>
      <w:r>
        <w:rPr>
          <w:rFonts w:ascii="Times New Roman" w:hAnsi="Times New Roman" w:cs="Times New Roman"/>
          <w:lang w:eastAsia="zh-CN"/>
        </w:rPr>
        <w:t xml:space="preserve">. </w:t>
      </w:r>
      <w:r>
        <w:rPr>
          <w:rFonts w:ascii="Times New Roman" w:hAnsi="Times New Roman" w:cs="Times New Roman"/>
        </w:rPr>
        <w:t xml:space="preserve">Next, I would like to ask </w:t>
      </w:r>
      <w:r>
        <w:rPr>
          <w:rFonts w:ascii="Times New Roman" w:hAnsi="Times New Roman" w:cs="Times New Roman"/>
          <w:lang w:eastAsia="zh-CN"/>
        </w:rPr>
        <w:t>Tracy if you could</w:t>
      </w:r>
      <w:r>
        <w:rPr>
          <w:rFonts w:ascii="Times New Roman" w:hAnsi="Times New Roman" w:cs="Times New Roman"/>
        </w:rPr>
        <w:t xml:space="preserve"> share a case where a social media app played a key role in your learning process.</w:t>
      </w:r>
    </w:p>
    <w:p w14:paraId="3569A827">
      <w:pPr>
        <w:jc w:val="both"/>
        <w:rPr>
          <w:rFonts w:ascii="Times New Roman" w:hAnsi="Times New Roman" w:cs="Times New Roman"/>
        </w:rPr>
      </w:pPr>
      <w:r>
        <w:rPr>
          <w:rFonts w:ascii="Times New Roman" w:hAnsi="Times New Roman" w:cs="Times New Roman"/>
        </w:rPr>
        <w:t>Trace (00:51:14): Little Red Book. After coming to Malaysia</w:t>
      </w:r>
      <w:r>
        <w:rPr>
          <w:rFonts w:ascii="Times New Roman" w:hAnsi="Times New Roman" w:cs="Times New Roman"/>
          <w:lang w:eastAsia="zh-CN"/>
        </w:rPr>
        <w:t xml:space="preserve">, Little Red Book has helped me a lot, </w:t>
      </w:r>
      <w:r>
        <w:rPr>
          <w:rFonts w:ascii="Times New Roman" w:hAnsi="Times New Roman" w:cs="Times New Roman"/>
        </w:rPr>
        <w:t xml:space="preserve">not only in my studies but </w:t>
      </w:r>
      <w:r>
        <w:rPr>
          <w:rFonts w:ascii="Times New Roman" w:hAnsi="Times New Roman" w:cs="Times New Roman"/>
          <w:lang w:eastAsia="zh-CN"/>
        </w:rPr>
        <w:t xml:space="preserve">also </w:t>
      </w:r>
      <w:r>
        <w:rPr>
          <w:rFonts w:ascii="Times New Roman" w:hAnsi="Times New Roman" w:cs="Times New Roman"/>
        </w:rPr>
        <w:t xml:space="preserve">in my life. </w:t>
      </w:r>
      <w:r>
        <w:rPr>
          <w:rFonts w:ascii="Times New Roman" w:hAnsi="Times New Roman" w:cs="Times New Roman"/>
          <w:lang w:eastAsia="zh-CN"/>
        </w:rPr>
        <w:t xml:space="preserve">There is </w:t>
      </w:r>
      <w:r>
        <w:rPr>
          <w:rFonts w:ascii="Times New Roman" w:hAnsi="Times New Roman" w:cs="Times New Roman"/>
        </w:rPr>
        <w:t xml:space="preserve">a lot of </w:t>
      </w:r>
      <w:r>
        <w:rPr>
          <w:rFonts w:ascii="Times New Roman" w:hAnsi="Times New Roman" w:cs="Times New Roman"/>
          <w:lang w:eastAsia="zh-CN"/>
        </w:rPr>
        <w:t xml:space="preserve">knowledge on Little Red Book </w:t>
      </w:r>
      <w:r>
        <w:rPr>
          <w:rFonts w:ascii="Times New Roman" w:hAnsi="Times New Roman" w:cs="Times New Roman"/>
        </w:rPr>
        <w:t xml:space="preserve">that is organised in the form of notes and posted on </w:t>
      </w:r>
      <w:r>
        <w:rPr>
          <w:rFonts w:ascii="Times New Roman" w:hAnsi="Times New Roman" w:cs="Times New Roman"/>
          <w:lang w:eastAsia="zh-CN"/>
        </w:rPr>
        <w:t>it</w:t>
      </w:r>
      <w:r>
        <w:rPr>
          <w:rFonts w:ascii="Times New Roman" w:hAnsi="Times New Roman" w:cs="Times New Roman"/>
        </w:rPr>
        <w:t xml:space="preserve">. People </w:t>
      </w:r>
      <w:r>
        <w:rPr>
          <w:rFonts w:ascii="Times New Roman" w:hAnsi="Times New Roman" w:cs="Times New Roman"/>
          <w:lang w:eastAsia="zh-CN"/>
        </w:rPr>
        <w:t xml:space="preserve">will </w:t>
      </w:r>
      <w:r>
        <w:rPr>
          <w:rFonts w:ascii="Times New Roman" w:hAnsi="Times New Roman" w:cs="Times New Roman"/>
        </w:rPr>
        <w:t xml:space="preserve">share their </w:t>
      </w:r>
      <w:r>
        <w:rPr>
          <w:rFonts w:ascii="Times New Roman" w:hAnsi="Times New Roman" w:cs="Times New Roman"/>
          <w:lang w:eastAsia="zh-CN"/>
        </w:rPr>
        <w:t xml:space="preserve">thinking and problem-solving </w:t>
      </w:r>
      <w:r>
        <w:rPr>
          <w:rFonts w:ascii="Times New Roman" w:hAnsi="Times New Roman" w:cs="Times New Roman"/>
        </w:rPr>
        <w:t xml:space="preserve">processes, and you can read their notes to </w:t>
      </w:r>
      <w:r>
        <w:rPr>
          <w:rFonts w:ascii="Times New Roman" w:hAnsi="Times New Roman" w:cs="Times New Roman"/>
          <w:lang w:eastAsia="zh-CN"/>
        </w:rPr>
        <w:t>grasp the knowledge</w:t>
      </w:r>
      <w:r>
        <w:rPr>
          <w:rFonts w:ascii="Times New Roman" w:hAnsi="Times New Roman" w:cs="Times New Roman"/>
        </w:rPr>
        <w:t>.</w:t>
      </w:r>
    </w:p>
    <w:p w14:paraId="1F59407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(00:51:57): Is there any such social media software that affects your studies?</w:t>
      </w:r>
    </w:p>
    <w:p w14:paraId="7A08974E">
      <w:pPr>
        <w:jc w:val="both"/>
        <w:rPr>
          <w:rFonts w:ascii="Times New Roman" w:hAnsi="Times New Roman" w:cs="Times New Roman"/>
        </w:rPr>
      </w:pPr>
      <w:r>
        <w:rPr>
          <w:rFonts w:ascii="Times New Roman" w:hAnsi="Times New Roman" w:cs="Times New Roman"/>
        </w:rPr>
        <w:t xml:space="preserve">Trace (00:52:10): Facebook, </w:t>
      </w:r>
      <w:r>
        <w:rPr>
          <w:rFonts w:ascii="Times New Roman" w:hAnsi="Times New Roman" w:cs="Times New Roman"/>
          <w:lang w:eastAsia="zh-CN"/>
        </w:rPr>
        <w:t xml:space="preserve">I </w:t>
      </w:r>
      <w:r>
        <w:rPr>
          <w:rFonts w:ascii="Times New Roman" w:hAnsi="Times New Roman" w:cs="Times New Roman"/>
        </w:rPr>
        <w:t>think there are more scammers on Facebook.</w:t>
      </w:r>
    </w:p>
    <w:p w14:paraId="43B68D1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(00:52:19): Your Facebook friends are usually international friends, or do you have domestic friends who also play Facebook?</w:t>
      </w:r>
    </w:p>
    <w:p w14:paraId="00FE00AA">
      <w:pPr>
        <w:jc w:val="both"/>
        <w:rPr>
          <w:rFonts w:ascii="Times New Roman" w:hAnsi="Times New Roman" w:cs="Times New Roman"/>
        </w:rPr>
      </w:pPr>
      <w:r>
        <w:rPr>
          <w:rFonts w:ascii="Times New Roman" w:hAnsi="Times New Roman" w:cs="Times New Roman"/>
        </w:rPr>
        <w:t>Trace (00:52:25): Not domestically. It'</w:t>
      </w:r>
      <w:r>
        <w:rPr>
          <w:rFonts w:ascii="Times New Roman" w:hAnsi="Times New Roman" w:cs="Times New Roman"/>
          <w:lang w:eastAsia="zh-CN"/>
        </w:rPr>
        <w:t xml:space="preserve">s all </w:t>
      </w:r>
      <w:r>
        <w:rPr>
          <w:rFonts w:ascii="Times New Roman" w:hAnsi="Times New Roman" w:cs="Times New Roman"/>
        </w:rPr>
        <w:t xml:space="preserve">International </w:t>
      </w:r>
      <w:r>
        <w:rPr>
          <w:rFonts w:ascii="Times New Roman" w:hAnsi="Times New Roman" w:cs="Times New Roman"/>
          <w:lang w:eastAsia="zh-CN"/>
        </w:rPr>
        <w:t>friends</w:t>
      </w:r>
      <w:r>
        <w:rPr>
          <w:rFonts w:ascii="Times New Roman" w:hAnsi="Times New Roman" w:cs="Times New Roman"/>
        </w:rPr>
        <w:t xml:space="preserve">. I don't know what Facebook used to be like when it was first launched, but now the information on it is very mixed, and there is </w:t>
      </w:r>
      <w:r>
        <w:rPr>
          <w:rFonts w:ascii="Times New Roman" w:hAnsi="Times New Roman" w:cs="Times New Roman"/>
          <w:lang w:eastAsia="zh-CN"/>
        </w:rPr>
        <w:t xml:space="preserve">a lot of </w:t>
      </w:r>
      <w:r>
        <w:rPr>
          <w:rFonts w:ascii="Times New Roman" w:hAnsi="Times New Roman" w:cs="Times New Roman"/>
        </w:rPr>
        <w:t>untrue information.</w:t>
      </w:r>
    </w:p>
    <w:p w14:paraId="22C087E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(00:52:51): Okay, thank you for sharing</w:t>
      </w:r>
      <w:r>
        <w:rPr>
          <w:rFonts w:ascii="Times New Roman" w:hAnsi="Times New Roman" w:cs="Times New Roman"/>
          <w:lang w:eastAsia="zh-CN"/>
        </w:rPr>
        <w:t xml:space="preserve">. </w:t>
      </w:r>
      <w:r>
        <w:rPr>
          <w:rFonts w:ascii="Times New Roman" w:hAnsi="Times New Roman" w:cs="Times New Roman"/>
        </w:rPr>
        <w:t xml:space="preserve">So next, please ask </w:t>
      </w:r>
      <w:r>
        <w:rPr>
          <w:rFonts w:ascii="Times New Roman" w:hAnsi="Times New Roman" w:cs="Times New Roman"/>
          <w:lang w:eastAsia="zh-CN"/>
        </w:rPr>
        <w:t xml:space="preserve">Amy </w:t>
      </w:r>
      <w:r>
        <w:rPr>
          <w:rFonts w:ascii="Times New Roman" w:hAnsi="Times New Roman" w:cs="Times New Roman"/>
        </w:rPr>
        <w:t>to share a case where social media played a key role in your learning process and a negative case.</w:t>
      </w:r>
    </w:p>
    <w:p w14:paraId="21CE1D0A">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00:53:06): The thing that helps me a lot is </w:t>
      </w:r>
      <w:r>
        <w:rPr>
          <w:rFonts w:ascii="Times New Roman" w:hAnsi="Times New Roman" w:cs="Times New Roman"/>
          <w:lang w:eastAsia="zh-CN"/>
        </w:rPr>
        <w:t>YouTube</w:t>
      </w:r>
      <w:r>
        <w:rPr>
          <w:rFonts w:ascii="Times New Roman" w:hAnsi="Times New Roman" w:cs="Times New Roman"/>
        </w:rPr>
        <w:t xml:space="preserve">. I just need to search for some </w:t>
      </w:r>
      <w:r>
        <w:rPr>
          <w:rFonts w:ascii="Times New Roman" w:hAnsi="Times New Roman" w:cs="Times New Roman"/>
          <w:lang w:eastAsia="zh-CN"/>
        </w:rPr>
        <w:t xml:space="preserve">videos </w:t>
      </w:r>
      <w:r>
        <w:rPr>
          <w:rFonts w:ascii="Times New Roman" w:hAnsi="Times New Roman" w:cs="Times New Roman"/>
        </w:rPr>
        <w:t xml:space="preserve">about the course, and </w:t>
      </w:r>
      <w:r>
        <w:rPr>
          <w:rFonts w:ascii="Times New Roman" w:hAnsi="Times New Roman" w:cs="Times New Roman"/>
          <w:lang w:eastAsia="zh-CN"/>
        </w:rPr>
        <w:t xml:space="preserve">they are </w:t>
      </w:r>
      <w:r>
        <w:rPr>
          <w:rFonts w:ascii="Times New Roman" w:hAnsi="Times New Roman" w:cs="Times New Roman"/>
        </w:rPr>
        <w:t xml:space="preserve">all </w:t>
      </w:r>
      <w:r>
        <w:rPr>
          <w:rFonts w:ascii="Times New Roman" w:hAnsi="Times New Roman" w:cs="Times New Roman"/>
          <w:lang w:eastAsia="zh-CN"/>
        </w:rPr>
        <w:t xml:space="preserve">on </w:t>
      </w:r>
      <w:r>
        <w:rPr>
          <w:rFonts w:ascii="Times New Roman" w:hAnsi="Times New Roman" w:cs="Times New Roman"/>
        </w:rPr>
        <w:t xml:space="preserve">YouTube. </w:t>
      </w:r>
      <w:r>
        <w:rPr>
          <w:rFonts w:ascii="Times New Roman" w:hAnsi="Times New Roman" w:cs="Times New Roman"/>
          <w:lang w:eastAsia="zh-CN"/>
        </w:rPr>
        <w:t xml:space="preserve">Learning through </w:t>
      </w:r>
      <w:r>
        <w:rPr>
          <w:rFonts w:ascii="Times New Roman" w:hAnsi="Times New Roman" w:cs="Times New Roman"/>
        </w:rPr>
        <w:t xml:space="preserve">YouTube </w:t>
      </w:r>
      <w:r>
        <w:rPr>
          <w:rFonts w:ascii="Times New Roman" w:hAnsi="Times New Roman" w:cs="Times New Roman"/>
          <w:lang w:eastAsia="zh-CN"/>
        </w:rPr>
        <w:t xml:space="preserve">courses </w:t>
      </w:r>
      <w:r>
        <w:rPr>
          <w:rFonts w:ascii="Times New Roman" w:hAnsi="Times New Roman" w:cs="Times New Roman"/>
        </w:rPr>
        <w:t xml:space="preserve">increases my understanding of the course. </w:t>
      </w:r>
      <w:r>
        <w:rPr>
          <w:rFonts w:ascii="Times New Roman" w:hAnsi="Times New Roman" w:cs="Times New Roman"/>
          <w:lang w:eastAsia="zh-CN"/>
        </w:rPr>
        <w:t xml:space="preserve">The software that affects me </w:t>
      </w:r>
      <w:r>
        <w:rPr>
          <w:rFonts w:ascii="Times New Roman" w:hAnsi="Times New Roman" w:cs="Times New Roman"/>
        </w:rPr>
        <w:t xml:space="preserve">negatively </w:t>
      </w:r>
      <w:r>
        <w:rPr>
          <w:rFonts w:ascii="Times New Roman" w:hAnsi="Times New Roman" w:cs="Times New Roman"/>
          <w:lang w:eastAsia="zh-CN"/>
        </w:rPr>
        <w:t xml:space="preserve">is also </w:t>
      </w:r>
      <w:r>
        <w:rPr>
          <w:rFonts w:ascii="Times New Roman" w:hAnsi="Times New Roman" w:cs="Times New Roman"/>
        </w:rPr>
        <w:t xml:space="preserve">TikTok because </w:t>
      </w:r>
      <w:r>
        <w:rPr>
          <w:rFonts w:ascii="Times New Roman" w:hAnsi="Times New Roman" w:cs="Times New Roman"/>
          <w:lang w:eastAsia="zh-CN"/>
        </w:rPr>
        <w:t xml:space="preserve">TikTok </w:t>
      </w:r>
      <w:r>
        <w:rPr>
          <w:rFonts w:ascii="Times New Roman" w:hAnsi="Times New Roman" w:cs="Times New Roman"/>
        </w:rPr>
        <w:t xml:space="preserve">has a lot of negative </w:t>
      </w:r>
      <w:r>
        <w:rPr>
          <w:rFonts w:ascii="Times New Roman" w:hAnsi="Times New Roman" w:cs="Times New Roman"/>
          <w:lang w:eastAsia="zh-CN"/>
        </w:rPr>
        <w:t>and false information</w:t>
      </w:r>
      <w:r>
        <w:rPr>
          <w:rFonts w:ascii="Times New Roman" w:hAnsi="Times New Roman" w:cs="Times New Roman"/>
        </w:rPr>
        <w:t>.</w:t>
      </w:r>
    </w:p>
    <w:p w14:paraId="31B066E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(00:54:13): Okay, thank you for sharing that, and then finally, I'd like to ask </w:t>
      </w:r>
      <w:r>
        <w:rPr>
          <w:rFonts w:ascii="Times New Roman" w:hAnsi="Times New Roman" w:cs="Times New Roman"/>
          <w:lang w:eastAsia="zh-CN"/>
        </w:rPr>
        <w:t xml:space="preserve">SiQi </w:t>
      </w:r>
      <w:r>
        <w:rPr>
          <w:rFonts w:ascii="Times New Roman" w:hAnsi="Times New Roman" w:cs="Times New Roman"/>
        </w:rPr>
        <w:t>to tell us about some of the positive and negative examples of social media in your learning process.</w:t>
      </w:r>
    </w:p>
    <w:p w14:paraId="75D17925">
      <w:pPr>
        <w:jc w:val="both"/>
        <w:rPr>
          <w:rFonts w:ascii="Times New Roman" w:hAnsi="Times New Roman" w:cs="Times New Roman"/>
        </w:rPr>
      </w:pPr>
      <w:r>
        <w:rPr>
          <w:rFonts w:ascii="Times New Roman" w:hAnsi="Times New Roman" w:cs="Times New Roman"/>
          <w:lang w:eastAsia="zh-CN"/>
        </w:rPr>
        <w:t>Sylvia Fan (</w:t>
      </w:r>
      <w:r>
        <w:rPr>
          <w:rFonts w:ascii="Times New Roman" w:hAnsi="Times New Roman" w:cs="Times New Roman"/>
        </w:rPr>
        <w:t xml:space="preserve">00:54:23): When </w:t>
      </w:r>
      <w:r>
        <w:rPr>
          <w:rFonts w:ascii="Times New Roman" w:hAnsi="Times New Roman" w:cs="Times New Roman"/>
          <w:lang w:eastAsia="zh-CN"/>
        </w:rPr>
        <w:t xml:space="preserve">it comes to mediums that have a positive impact, it's </w:t>
      </w:r>
      <w:r>
        <w:rPr>
          <w:rFonts w:ascii="Times New Roman" w:hAnsi="Times New Roman" w:cs="Times New Roman"/>
        </w:rPr>
        <w:t xml:space="preserve">Google because, in terms of learning, it gives better insights. It's not the same as Baidu. </w:t>
      </w:r>
      <w:r>
        <w:rPr>
          <w:rFonts w:ascii="Times New Roman" w:hAnsi="Times New Roman" w:cs="Times New Roman"/>
          <w:lang w:eastAsia="zh-CN"/>
        </w:rPr>
        <w:t xml:space="preserve">When it comes to negative influence, </w:t>
      </w:r>
      <w:r>
        <w:rPr>
          <w:rFonts w:ascii="Times New Roman" w:hAnsi="Times New Roman" w:cs="Times New Roman"/>
        </w:rPr>
        <w:t>sometimes, when you swipe through TikTok</w:t>
      </w:r>
      <w:r>
        <w:rPr>
          <w:rFonts w:ascii="Times New Roman" w:hAnsi="Times New Roman" w:cs="Times New Roman"/>
          <w:lang w:eastAsia="zh-CN"/>
        </w:rPr>
        <w:t xml:space="preserve">, </w:t>
      </w:r>
      <w:r>
        <w:rPr>
          <w:rFonts w:ascii="Times New Roman" w:hAnsi="Times New Roman" w:cs="Times New Roman"/>
        </w:rPr>
        <w:t xml:space="preserve">Instagram, and Xiaohongshu, you will see some negative </w:t>
      </w:r>
      <w:r>
        <w:rPr>
          <w:rFonts w:ascii="Times New Roman" w:hAnsi="Times New Roman" w:cs="Times New Roman"/>
          <w:lang w:eastAsia="zh-CN"/>
        </w:rPr>
        <w:t>views</w:t>
      </w:r>
      <w:r>
        <w:rPr>
          <w:rFonts w:ascii="Times New Roman" w:hAnsi="Times New Roman" w:cs="Times New Roman"/>
        </w:rPr>
        <w:t xml:space="preserve">. </w:t>
      </w:r>
      <w:r>
        <w:rPr>
          <w:rFonts w:ascii="Times New Roman" w:hAnsi="Times New Roman" w:cs="Times New Roman"/>
          <w:lang w:eastAsia="zh-CN"/>
        </w:rPr>
        <w:t xml:space="preserve">For example, the </w:t>
      </w:r>
      <w:r>
        <w:rPr>
          <w:rFonts w:ascii="Times New Roman" w:hAnsi="Times New Roman" w:cs="Times New Roman"/>
        </w:rPr>
        <w:t xml:space="preserve">first is the stereotype </w:t>
      </w:r>
      <w:r>
        <w:rPr>
          <w:rFonts w:ascii="Times New Roman" w:hAnsi="Times New Roman" w:cs="Times New Roman"/>
          <w:lang w:eastAsia="zh-CN"/>
        </w:rPr>
        <w:t>of</w:t>
      </w:r>
      <w:r>
        <w:rPr>
          <w:rFonts w:ascii="Times New Roman" w:hAnsi="Times New Roman" w:cs="Times New Roman"/>
        </w:rPr>
        <w:t xml:space="preserve"> studying abroad</w:t>
      </w:r>
      <w:r>
        <w:rPr>
          <w:rFonts w:ascii="Times New Roman" w:hAnsi="Times New Roman" w:cs="Times New Roman"/>
          <w:lang w:eastAsia="zh-CN"/>
        </w:rPr>
        <w:t xml:space="preserve">; </w:t>
      </w:r>
      <w:r>
        <w:rPr>
          <w:rFonts w:ascii="Times New Roman" w:hAnsi="Times New Roman" w:cs="Times New Roman"/>
        </w:rPr>
        <w:t xml:space="preserve">people traditionally think that studying abroad is for fun </w:t>
      </w:r>
      <w:r>
        <w:rPr>
          <w:rFonts w:ascii="Times New Roman" w:hAnsi="Times New Roman" w:cs="Times New Roman"/>
          <w:lang w:eastAsia="zh-CN"/>
        </w:rPr>
        <w:t xml:space="preserve">and </w:t>
      </w:r>
      <w:r>
        <w:rPr>
          <w:rFonts w:ascii="Times New Roman" w:hAnsi="Times New Roman" w:cs="Times New Roman"/>
        </w:rPr>
        <w:t>money. Secondly</w:t>
      </w:r>
      <w:r>
        <w:rPr>
          <w:rFonts w:ascii="Times New Roman" w:hAnsi="Times New Roman" w:cs="Times New Roman"/>
          <w:lang w:eastAsia="zh-CN"/>
        </w:rPr>
        <w:t>, there is information and comments between countries; people feel that each country has its own position and argument, and these contents affect their</w:t>
      </w:r>
      <w:r>
        <w:rPr>
          <w:rFonts w:ascii="Times New Roman" w:hAnsi="Times New Roman" w:cs="Times New Roman"/>
        </w:rPr>
        <w:t xml:space="preserve"> mood</w:t>
      </w:r>
      <w:r>
        <w:rPr>
          <w:rFonts w:ascii="Times New Roman" w:hAnsi="Times New Roman" w:cs="Times New Roman"/>
          <w:lang w:eastAsia="zh-CN"/>
        </w:rPr>
        <w:t xml:space="preserve">. Again, </w:t>
      </w:r>
      <w:r>
        <w:rPr>
          <w:rFonts w:ascii="Times New Roman" w:hAnsi="Times New Roman" w:cs="Times New Roman"/>
        </w:rPr>
        <w:t>social media</w:t>
      </w:r>
      <w:r>
        <w:rPr>
          <w:rFonts w:ascii="Times New Roman" w:hAnsi="Times New Roman" w:cs="Times New Roman"/>
          <w:lang w:eastAsia="zh-CN"/>
        </w:rPr>
        <w:t xml:space="preserve">, especially WeChat groups, often </w:t>
      </w:r>
      <w:r>
        <w:rPr>
          <w:rFonts w:ascii="Times New Roman" w:hAnsi="Times New Roman" w:cs="Times New Roman"/>
        </w:rPr>
        <w:t xml:space="preserve">see a variety of negative news or </w:t>
      </w:r>
      <w:r>
        <w:rPr>
          <w:rFonts w:ascii="Times New Roman" w:hAnsi="Times New Roman" w:cs="Times New Roman"/>
          <w:lang w:eastAsia="zh-CN"/>
        </w:rPr>
        <w:t xml:space="preserve">a </w:t>
      </w:r>
      <w:r>
        <w:rPr>
          <w:rFonts w:ascii="Times New Roman" w:hAnsi="Times New Roman" w:cs="Times New Roman"/>
        </w:rPr>
        <w:t xml:space="preserve">university of </w:t>
      </w:r>
      <w:r>
        <w:rPr>
          <w:rFonts w:ascii="Times New Roman" w:hAnsi="Times New Roman" w:cs="Times New Roman"/>
          <w:lang w:eastAsia="zh-CN"/>
        </w:rPr>
        <w:t xml:space="preserve">scum </w:t>
      </w:r>
      <w:r>
        <w:rPr>
          <w:rFonts w:ascii="Times New Roman" w:hAnsi="Times New Roman" w:cs="Times New Roman"/>
        </w:rPr>
        <w:t>PDF</w:t>
      </w:r>
      <w:r>
        <w:rPr>
          <w:rFonts w:ascii="Times New Roman" w:hAnsi="Times New Roman" w:cs="Times New Roman"/>
          <w:lang w:eastAsia="zh-CN"/>
        </w:rPr>
        <w:t xml:space="preserve">. </w:t>
      </w:r>
      <w:r>
        <w:rPr>
          <w:rFonts w:ascii="Times New Roman" w:hAnsi="Times New Roman" w:cs="Times New Roman"/>
        </w:rPr>
        <w:t>can not say that we completely blame social media. It is a human problem</w:t>
      </w:r>
      <w:r>
        <w:rPr>
          <w:rFonts w:ascii="Times New Roman" w:hAnsi="Times New Roman" w:cs="Times New Roman"/>
          <w:lang w:eastAsia="zh-CN"/>
        </w:rPr>
        <w:t xml:space="preserve">. </w:t>
      </w:r>
      <w:r>
        <w:rPr>
          <w:rFonts w:ascii="Times New Roman" w:hAnsi="Times New Roman" w:cs="Times New Roman"/>
        </w:rPr>
        <w:t xml:space="preserve">People use social media to spread </w:t>
      </w:r>
      <w:r>
        <w:rPr>
          <w:rFonts w:ascii="Times New Roman" w:hAnsi="Times New Roman" w:cs="Times New Roman"/>
          <w:lang w:eastAsia="zh-CN"/>
        </w:rPr>
        <w:t xml:space="preserve">some </w:t>
      </w:r>
      <w:r>
        <w:rPr>
          <w:rFonts w:ascii="Times New Roman" w:hAnsi="Times New Roman" w:cs="Times New Roman"/>
        </w:rPr>
        <w:t>things more and more big. I think this is not right.</w:t>
      </w:r>
    </w:p>
    <w:p w14:paraId="7FB46A4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(00:56:00): Yeah</w:t>
      </w:r>
      <w:r>
        <w:rPr>
          <w:rFonts w:ascii="Times New Roman" w:hAnsi="Times New Roman" w:cs="Times New Roman"/>
          <w:lang w:eastAsia="zh-CN"/>
        </w:rPr>
        <w:t xml:space="preserve">, </w:t>
      </w:r>
      <w:r>
        <w:rPr>
          <w:rFonts w:ascii="Times New Roman" w:hAnsi="Times New Roman" w:cs="Times New Roman"/>
        </w:rPr>
        <w:t>multiple factors, and if there's no social media, probably no one else knows about it.</w:t>
      </w:r>
    </w:p>
    <w:p w14:paraId="3067DC3E">
      <w:pPr>
        <w:jc w:val="both"/>
        <w:rPr>
          <w:rFonts w:ascii="Times New Roman" w:hAnsi="Times New Roman" w:cs="Times New Roman"/>
        </w:rPr>
      </w:pPr>
      <w:r>
        <w:rPr>
          <w:rFonts w:hint="eastAsia" w:ascii="Times New Roman" w:hAnsi="Times New Roman" w:cs="Times New Roman"/>
          <w:lang w:eastAsia="zh-CN"/>
        </w:rPr>
        <w:t>Cecilia Fan</w:t>
      </w:r>
      <w:r>
        <w:rPr>
          <w:rFonts w:ascii="Times New Roman" w:hAnsi="Times New Roman" w:cs="Times New Roman"/>
          <w:lang w:eastAsia="zh-CN"/>
        </w:rPr>
        <w:t xml:space="preserve"> (</w:t>
      </w:r>
      <w:r>
        <w:rPr>
          <w:rFonts w:ascii="Times New Roman" w:hAnsi="Times New Roman" w:cs="Times New Roman"/>
        </w:rPr>
        <w:t>00:56:03): Yes.</w:t>
      </w:r>
    </w:p>
    <w:p w14:paraId="291F6F6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(00:57:26): Okay, </w:t>
      </w:r>
      <w:r>
        <w:rPr>
          <w:rFonts w:ascii="Times New Roman" w:hAnsi="Times New Roman" w:cs="Times New Roman"/>
          <w:lang w:eastAsia="zh-CN"/>
        </w:rPr>
        <w:t>SiQi, I actually wanted to ask you what the biggest difficulties and challenges you encountered during your studies at UCSI were.</w:t>
      </w:r>
    </w:p>
    <w:p w14:paraId="3B81C617">
      <w:pPr>
        <w:jc w:val="both"/>
        <w:rPr>
          <w:rFonts w:ascii="Times New Roman" w:hAnsi="Times New Roman" w:cs="Times New Roman"/>
        </w:rPr>
      </w:pPr>
      <w:r>
        <w:rPr>
          <w:rFonts w:ascii="Times New Roman" w:hAnsi="Times New Roman" w:cs="Times New Roman"/>
          <w:lang w:eastAsia="zh-CN"/>
        </w:rPr>
        <w:t>Sigi Fan (</w:t>
      </w:r>
      <w:r>
        <w:rPr>
          <w:rFonts w:ascii="Times New Roman" w:hAnsi="Times New Roman" w:cs="Times New Roman"/>
        </w:rPr>
        <w:t xml:space="preserve">00:57:42): </w:t>
      </w:r>
      <w:r>
        <w:rPr>
          <w:rFonts w:ascii="Times New Roman" w:hAnsi="Times New Roman" w:cs="Times New Roman"/>
          <w:lang w:eastAsia="zh-CN"/>
        </w:rPr>
        <w:t xml:space="preserve">Same as what a few students just mentioned. It's actually a </w:t>
      </w:r>
      <w:r>
        <w:rPr>
          <w:rFonts w:ascii="Times New Roman" w:hAnsi="Times New Roman" w:cs="Times New Roman"/>
        </w:rPr>
        <w:t>group-</w:t>
      </w:r>
      <w:r>
        <w:rPr>
          <w:rFonts w:ascii="Times New Roman" w:hAnsi="Times New Roman" w:cs="Times New Roman"/>
          <w:lang w:eastAsia="zh-CN"/>
        </w:rPr>
        <w:t xml:space="preserve">team learning issue. </w:t>
      </w:r>
      <w:r>
        <w:rPr>
          <w:rFonts w:ascii="Times New Roman" w:hAnsi="Times New Roman" w:cs="Times New Roman"/>
        </w:rPr>
        <w:t xml:space="preserve">Because we have a lot of Chinese in our programme, it's impossible to have a whole group of </w:t>
      </w:r>
      <w:r>
        <w:rPr>
          <w:rFonts w:hint="eastAsia" w:ascii="Times New Roman" w:hAnsi="Times New Roman" w:cs="Times New Roman"/>
          <w:lang w:val="en-US" w:eastAsia="zh-CN"/>
        </w:rPr>
        <w:t xml:space="preserve">Malaysian </w:t>
      </w:r>
      <w:r>
        <w:rPr>
          <w:rFonts w:ascii="Times New Roman" w:hAnsi="Times New Roman" w:cs="Times New Roman"/>
        </w:rPr>
        <w:t>Chinese. At most, we can have one</w:t>
      </w:r>
      <w:r>
        <w:rPr>
          <w:rFonts w:hint="eastAsia" w:ascii="Times New Roman" w:hAnsi="Times New Roman" w:cs="Times New Roman"/>
          <w:lang w:val="en-US" w:eastAsia="zh-CN"/>
        </w:rPr>
        <w:t xml:space="preserve"> Malaysian</w:t>
      </w:r>
      <w:r>
        <w:rPr>
          <w:rFonts w:ascii="Times New Roman" w:hAnsi="Times New Roman" w:cs="Times New Roman"/>
        </w:rPr>
        <w:t xml:space="preserve"> Chinese person in each group</w:t>
      </w:r>
      <w:r>
        <w:rPr>
          <w:rFonts w:ascii="Times New Roman" w:hAnsi="Times New Roman" w:cs="Times New Roman"/>
          <w:lang w:eastAsia="zh-CN"/>
        </w:rPr>
        <w:t>.</w:t>
      </w:r>
      <w:r>
        <w:rPr>
          <w:rFonts w:ascii="Times New Roman" w:hAnsi="Times New Roman" w:cs="Times New Roman"/>
        </w:rPr>
        <w:t xml:space="preserve"> But I don't know what they think about the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normally, they are more responsible. Last semester, our group was all Chinese, and there was one </w:t>
      </w:r>
      <w:r>
        <w:rPr>
          <w:rFonts w:hint="eastAsia" w:ascii="Times New Roman" w:hAnsi="Times New Roman" w:cs="Times New Roman"/>
          <w:lang w:val="en-US" w:eastAsia="zh-CN"/>
        </w:rPr>
        <w:t xml:space="preserve">Malaysian </w:t>
      </w:r>
      <w:r>
        <w:rPr>
          <w:rFonts w:ascii="Times New Roman" w:hAnsi="Times New Roman" w:cs="Times New Roman"/>
        </w:rPr>
        <w:t>Chinese, but he might have changed his major for some reason, and then he dropped out, which led to our whole group being Chinese</w:t>
      </w:r>
      <w:r>
        <w:rPr>
          <w:rFonts w:ascii="Times New Roman" w:hAnsi="Times New Roman" w:cs="Times New Roman"/>
          <w:lang w:eastAsia="zh-CN"/>
        </w:rPr>
        <w:t xml:space="preserve">. When we </w:t>
      </w:r>
      <w:r>
        <w:rPr>
          <w:rFonts w:ascii="Times New Roman" w:hAnsi="Times New Roman" w:cs="Times New Roman"/>
        </w:rPr>
        <w:t xml:space="preserve">were all Chinese, it was very difficult for us to understand the teacher's requirements and what the teacher wanted because what the teacher said and what we understood </w:t>
      </w:r>
      <w:r>
        <w:rPr>
          <w:rFonts w:ascii="Times New Roman" w:hAnsi="Times New Roman" w:cs="Times New Roman"/>
          <w:lang w:eastAsia="zh-CN"/>
        </w:rPr>
        <w:t xml:space="preserve">were two different </w:t>
      </w:r>
      <w:r>
        <w:rPr>
          <w:rFonts w:ascii="Times New Roman" w:hAnsi="Times New Roman" w:cs="Times New Roman"/>
        </w:rPr>
        <w:t>things</w:t>
      </w:r>
      <w:r>
        <w:rPr>
          <w:rFonts w:ascii="Times New Roman" w:hAnsi="Times New Roman" w:cs="Times New Roman"/>
          <w:lang w:eastAsia="zh-CN"/>
        </w:rPr>
        <w:t>. It's good to have a foreigner in the group, but we need a foreigner to help us</w:t>
      </w:r>
      <w:r>
        <w:rPr>
          <w:rFonts w:ascii="Times New Roman" w:hAnsi="Times New Roman" w:cs="Times New Roman"/>
        </w:rPr>
        <w:t xml:space="preserve"> make an analysis. Last semester, our group was all Chinese, and there was a girl who was very irresponsible, including a boy </w:t>
      </w:r>
      <w:r>
        <w:rPr>
          <w:rFonts w:ascii="Times New Roman" w:hAnsi="Times New Roman" w:cs="Times New Roman"/>
          <w:lang w:eastAsia="zh-CN"/>
        </w:rPr>
        <w:t xml:space="preserve">who </w:t>
      </w:r>
      <w:r>
        <w:rPr>
          <w:rFonts w:ascii="Times New Roman" w:hAnsi="Times New Roman" w:cs="Times New Roman"/>
        </w:rPr>
        <w:t xml:space="preserve">came here </w:t>
      </w:r>
      <w:r>
        <w:rPr>
          <w:rFonts w:ascii="Times New Roman" w:hAnsi="Times New Roman" w:cs="Times New Roman"/>
          <w:lang w:eastAsia="zh-CN"/>
        </w:rPr>
        <w:t>to</w:t>
      </w:r>
      <w:r>
        <w:rPr>
          <w:rFonts w:ascii="Times New Roman" w:hAnsi="Times New Roman" w:cs="Times New Roman"/>
        </w:rPr>
        <w:t xml:space="preserve"> start his own business, </w:t>
      </w:r>
      <w:r>
        <w:rPr>
          <w:rFonts w:ascii="Times New Roman" w:hAnsi="Times New Roman" w:cs="Times New Roman"/>
          <w:lang w:eastAsia="zh-CN"/>
        </w:rPr>
        <w:t xml:space="preserve">so </w:t>
      </w:r>
      <w:r>
        <w:rPr>
          <w:rFonts w:ascii="Times New Roman" w:hAnsi="Times New Roman" w:cs="Times New Roman"/>
        </w:rPr>
        <w:t>he just cared about himself and didn't care about us</w:t>
      </w:r>
      <w:r>
        <w:rPr>
          <w:rFonts w:ascii="Times New Roman" w:hAnsi="Times New Roman" w:cs="Times New Roman"/>
          <w:lang w:eastAsia="zh-CN"/>
        </w:rPr>
        <w:t xml:space="preserve">. </w:t>
      </w:r>
      <w:r>
        <w:rPr>
          <w:rFonts w:ascii="Times New Roman" w:hAnsi="Times New Roman" w:cs="Times New Roman"/>
        </w:rPr>
        <w:t xml:space="preserve">Our homework was due in the second week. He said he was going to be the leader of the group. Still, he didn't care about the whole group's homework progress. When </w:t>
      </w:r>
      <w:r>
        <w:rPr>
          <w:rFonts w:ascii="Times New Roman" w:hAnsi="Times New Roman" w:cs="Times New Roman"/>
          <w:lang w:eastAsia="zh-CN"/>
        </w:rPr>
        <w:t xml:space="preserve">it was </w:t>
      </w:r>
      <w:r>
        <w:rPr>
          <w:rFonts w:ascii="Times New Roman" w:hAnsi="Times New Roman" w:cs="Times New Roman"/>
        </w:rPr>
        <w:t xml:space="preserve">finally </w:t>
      </w:r>
      <w:r>
        <w:rPr>
          <w:rFonts w:ascii="Times New Roman" w:hAnsi="Times New Roman" w:cs="Times New Roman"/>
          <w:lang w:eastAsia="zh-CN"/>
        </w:rPr>
        <w:t xml:space="preserve">time to hand it in, </w:t>
      </w:r>
      <w:r>
        <w:rPr>
          <w:rFonts w:ascii="Times New Roman" w:hAnsi="Times New Roman" w:cs="Times New Roman"/>
        </w:rPr>
        <w:t>we went to ask him</w:t>
      </w:r>
      <w:r>
        <w:rPr>
          <w:rFonts w:ascii="Times New Roman" w:hAnsi="Times New Roman" w:cs="Times New Roman"/>
          <w:lang w:eastAsia="zh-CN"/>
        </w:rPr>
        <w:t xml:space="preserve">, and </w:t>
      </w:r>
      <w:r>
        <w:rPr>
          <w:rFonts w:ascii="Times New Roman" w:hAnsi="Times New Roman" w:cs="Times New Roman"/>
        </w:rPr>
        <w:t>he didn't send us a message back, and then finally gave us a sentence</w:t>
      </w:r>
      <w:r>
        <w:rPr>
          <w:rFonts w:ascii="Times New Roman" w:hAnsi="Times New Roman" w:cs="Times New Roman"/>
          <w:lang w:eastAsia="zh-CN"/>
        </w:rPr>
        <w:t>: "</w:t>
      </w:r>
      <w:r>
        <w:rPr>
          <w:rFonts w:ascii="Times New Roman" w:hAnsi="Times New Roman" w:cs="Times New Roman"/>
        </w:rPr>
        <w:t xml:space="preserve">Or you'll fail the </w:t>
      </w:r>
      <w:r>
        <w:rPr>
          <w:rFonts w:ascii="Times New Roman" w:hAnsi="Times New Roman" w:cs="Times New Roman"/>
          <w:lang w:eastAsia="zh-CN"/>
        </w:rPr>
        <w:t>course</w:t>
      </w:r>
      <w:r>
        <w:rPr>
          <w:rFonts w:ascii="Times New Roman" w:hAnsi="Times New Roman" w:cs="Times New Roman"/>
        </w:rPr>
        <w:t>, and you won't take it anymore</w:t>
      </w:r>
      <w:r>
        <w:rPr>
          <w:rFonts w:ascii="Times New Roman" w:hAnsi="Times New Roman" w:cs="Times New Roman"/>
          <w:lang w:eastAsia="zh-CN"/>
        </w:rPr>
        <w:t xml:space="preserve">." This really </w:t>
      </w:r>
      <w:r>
        <w:rPr>
          <w:rFonts w:ascii="Times New Roman" w:hAnsi="Times New Roman" w:cs="Times New Roman"/>
        </w:rPr>
        <w:t xml:space="preserve">broke us; he could care less about his studies, but he wouldn't bother to think about our feelings, so I found that quite disgusting. </w:t>
      </w:r>
      <w:r>
        <w:rPr>
          <w:rFonts w:ascii="Times New Roman" w:hAnsi="Times New Roman" w:cs="Times New Roman"/>
          <w:lang w:eastAsia="zh-CN"/>
        </w:rPr>
        <w:t>L</w:t>
      </w:r>
      <w:r>
        <w:rPr>
          <w:rFonts w:ascii="Times New Roman" w:hAnsi="Times New Roman" w:cs="Times New Roman"/>
        </w:rPr>
        <w:t xml:space="preserve">ater on, we re-established another group, and there was a girl </w:t>
      </w:r>
      <w:r>
        <w:rPr>
          <w:rFonts w:ascii="Times New Roman" w:hAnsi="Times New Roman" w:cs="Times New Roman"/>
          <w:lang w:eastAsia="zh-CN"/>
        </w:rPr>
        <w:t xml:space="preserve">in the group. </w:t>
      </w:r>
      <w:r>
        <w:rPr>
          <w:rFonts w:hint="eastAsia" w:ascii="Times New Roman" w:hAnsi="Times New Roman" w:cs="Times New Roman"/>
          <w:lang w:eastAsia="zh-CN"/>
        </w:rPr>
        <w:t>W</w:t>
      </w:r>
      <w:r>
        <w:rPr>
          <w:rFonts w:ascii="Times New Roman" w:hAnsi="Times New Roman" w:cs="Times New Roman"/>
        </w:rPr>
        <w:t>e assigned her the task, which was quite simple: to organise all the information we had found into a PPT, which was actually just a matter of minutes</w:t>
      </w:r>
      <w:r>
        <w:rPr>
          <w:rFonts w:ascii="Times New Roman" w:hAnsi="Times New Roman" w:cs="Times New Roman"/>
          <w:lang w:eastAsia="zh-CN"/>
        </w:rPr>
        <w:t xml:space="preserve">. </w:t>
      </w:r>
      <w:r>
        <w:rPr>
          <w:rFonts w:ascii="Times New Roman" w:hAnsi="Times New Roman" w:cs="Times New Roman"/>
        </w:rPr>
        <w:t xml:space="preserve">But </w:t>
      </w:r>
      <w:r>
        <w:rPr>
          <w:rFonts w:ascii="Times New Roman" w:hAnsi="Times New Roman" w:cs="Times New Roman"/>
          <w:lang w:eastAsia="zh-CN"/>
        </w:rPr>
        <w:t xml:space="preserve">she </w:t>
      </w:r>
      <w:r>
        <w:rPr>
          <w:rFonts w:ascii="Times New Roman" w:hAnsi="Times New Roman" w:cs="Times New Roman"/>
        </w:rPr>
        <w:t xml:space="preserve">didn't finish it and kept dragging behind the </w:t>
      </w:r>
      <w:r>
        <w:rPr>
          <w:rFonts w:ascii="Times New Roman" w:hAnsi="Times New Roman" w:cs="Times New Roman"/>
          <w:lang w:eastAsia="zh-CN"/>
        </w:rPr>
        <w:t xml:space="preserve">other students </w:t>
      </w:r>
      <w:r>
        <w:rPr>
          <w:rFonts w:ascii="Times New Roman" w:hAnsi="Times New Roman" w:cs="Times New Roman"/>
        </w:rPr>
        <w:t xml:space="preserve">in our group to do it </w:t>
      </w:r>
      <w:r>
        <w:rPr>
          <w:rFonts w:ascii="Times New Roman" w:hAnsi="Times New Roman" w:cs="Times New Roman"/>
          <w:lang w:eastAsia="zh-CN"/>
        </w:rPr>
        <w:t>by themselves</w:t>
      </w:r>
      <w:r>
        <w:rPr>
          <w:rFonts w:ascii="Times New Roman" w:hAnsi="Times New Roman" w:cs="Times New Roman"/>
        </w:rPr>
        <w:t xml:space="preserve">. Anyway, whenever </w:t>
      </w:r>
      <w:r>
        <w:rPr>
          <w:rFonts w:ascii="Times New Roman" w:hAnsi="Times New Roman" w:cs="Times New Roman"/>
          <w:lang w:eastAsia="zh-CN"/>
        </w:rPr>
        <w:t>she</w:t>
      </w:r>
      <w:r>
        <w:rPr>
          <w:rFonts w:ascii="Times New Roman" w:hAnsi="Times New Roman" w:cs="Times New Roman"/>
        </w:rPr>
        <w:t xml:space="preserve"> is assigned a task, </w:t>
      </w:r>
      <w:r>
        <w:rPr>
          <w:rFonts w:ascii="Times New Roman" w:hAnsi="Times New Roman" w:cs="Times New Roman"/>
          <w:lang w:eastAsia="zh-CN"/>
        </w:rPr>
        <w:t xml:space="preserve">she </w:t>
      </w:r>
      <w:r>
        <w:rPr>
          <w:rFonts w:ascii="Times New Roman" w:hAnsi="Times New Roman" w:cs="Times New Roman"/>
        </w:rPr>
        <w:t>will not complete it. Still, she also forgets responsibility, and there is no way to change</w:t>
      </w:r>
      <w:r>
        <w:rPr>
          <w:rFonts w:ascii="Times New Roman" w:hAnsi="Times New Roman" w:cs="Times New Roman"/>
          <w:lang w:eastAsia="zh-CN"/>
        </w:rPr>
        <w:t>. T</w:t>
      </w:r>
      <w:r>
        <w:rPr>
          <w:rFonts w:ascii="Times New Roman" w:hAnsi="Times New Roman" w:cs="Times New Roman"/>
        </w:rPr>
        <w:t xml:space="preserve">he results are the </w:t>
      </w:r>
      <w:r>
        <w:rPr>
          <w:rFonts w:ascii="Times New Roman" w:hAnsi="Times New Roman" w:cs="Times New Roman"/>
          <w:lang w:eastAsia="zh-CN"/>
        </w:rPr>
        <w:t xml:space="preserve">same as </w:t>
      </w:r>
      <w:r>
        <w:rPr>
          <w:rFonts w:ascii="Times New Roman" w:hAnsi="Times New Roman" w:cs="Times New Roman"/>
        </w:rPr>
        <w:t xml:space="preserve">ours. You did not say that you </w:t>
      </w:r>
      <w:r>
        <w:rPr>
          <w:rFonts w:ascii="Times New Roman" w:hAnsi="Times New Roman" w:cs="Times New Roman"/>
          <w:lang w:eastAsia="zh-CN"/>
        </w:rPr>
        <w:t xml:space="preserve">do </w:t>
      </w:r>
      <w:r>
        <w:rPr>
          <w:rFonts w:ascii="Times New Roman" w:hAnsi="Times New Roman" w:cs="Times New Roman"/>
        </w:rPr>
        <w:t>more. Your score is higher.</w:t>
      </w:r>
    </w:p>
    <w:p w14:paraId="1CC01D0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(01:00:06): It does seem </w:t>
      </w:r>
      <w:r>
        <w:rPr>
          <w:rFonts w:ascii="Times New Roman" w:hAnsi="Times New Roman" w:cs="Times New Roman"/>
          <w:lang w:eastAsia="zh-CN"/>
        </w:rPr>
        <w:t>a bit excessive</w:t>
      </w:r>
      <w:r>
        <w:rPr>
          <w:rFonts w:ascii="Times New Roman" w:hAnsi="Times New Roman" w:cs="Times New Roman"/>
        </w:rPr>
        <w:t>.</w:t>
      </w:r>
    </w:p>
    <w:p w14:paraId="262AF714">
      <w:pPr>
        <w:jc w:val="both"/>
        <w:rPr>
          <w:rFonts w:ascii="Times New Roman" w:hAnsi="Times New Roman" w:cs="Times New Roman"/>
        </w:rPr>
      </w:pPr>
      <w:r>
        <w:rPr>
          <w:rFonts w:ascii="Times New Roman" w:hAnsi="Times New Roman" w:cs="Times New Roman"/>
          <w:lang w:eastAsia="zh-CN"/>
        </w:rPr>
        <w:t>Fan Siqi (</w:t>
      </w:r>
      <w:r>
        <w:rPr>
          <w:rFonts w:ascii="Times New Roman" w:hAnsi="Times New Roman" w:cs="Times New Roman"/>
        </w:rPr>
        <w:t xml:space="preserve">01:00:14): I also saw someone expose </w:t>
      </w:r>
      <w:r>
        <w:rPr>
          <w:rFonts w:ascii="Times New Roman" w:hAnsi="Times New Roman" w:cs="Times New Roman"/>
          <w:lang w:eastAsia="zh-CN"/>
        </w:rPr>
        <w:t xml:space="preserve">her </w:t>
      </w:r>
      <w:r>
        <w:rPr>
          <w:rFonts w:ascii="Times New Roman" w:hAnsi="Times New Roman" w:cs="Times New Roman"/>
        </w:rPr>
        <w:t>in the group later on. I</w:t>
      </w:r>
      <w:r>
        <w:rPr>
          <w:rFonts w:ascii="Times New Roman" w:hAnsi="Times New Roman" w:cs="Times New Roman"/>
          <w:lang w:eastAsia="zh-CN"/>
        </w:rPr>
        <w:t xml:space="preserve">t turned out that she </w:t>
      </w:r>
      <w:r>
        <w:rPr>
          <w:rFonts w:ascii="Times New Roman" w:hAnsi="Times New Roman" w:cs="Times New Roman"/>
        </w:rPr>
        <w:t xml:space="preserve">wasn't just </w:t>
      </w:r>
      <w:r>
        <w:rPr>
          <w:rFonts w:ascii="Times New Roman" w:hAnsi="Times New Roman" w:cs="Times New Roman"/>
          <w:lang w:eastAsia="zh-CN"/>
        </w:rPr>
        <w:t>this irresponsible in our group, but she did the same thing in other groups</w:t>
      </w:r>
      <w:r>
        <w:rPr>
          <w:rFonts w:ascii="Times New Roman" w:hAnsi="Times New Roman" w:cs="Times New Roman"/>
        </w:rPr>
        <w:t xml:space="preserve">. Then, others trolled </w:t>
      </w:r>
      <w:r>
        <w:rPr>
          <w:rFonts w:ascii="Times New Roman" w:hAnsi="Times New Roman" w:cs="Times New Roman"/>
          <w:lang w:eastAsia="zh-CN"/>
        </w:rPr>
        <w:t xml:space="preserve">her </w:t>
      </w:r>
      <w:r>
        <w:rPr>
          <w:rFonts w:ascii="Times New Roman" w:hAnsi="Times New Roman" w:cs="Times New Roman"/>
        </w:rPr>
        <w:t xml:space="preserve">in </w:t>
      </w:r>
      <w:r>
        <w:rPr>
          <w:rFonts w:ascii="Times New Roman" w:hAnsi="Times New Roman" w:cs="Times New Roman"/>
          <w:lang w:eastAsia="zh-CN"/>
        </w:rPr>
        <w:t>the Weibo group</w:t>
      </w:r>
      <w:r>
        <w:rPr>
          <w:rFonts w:ascii="Times New Roman" w:hAnsi="Times New Roman" w:cs="Times New Roman"/>
        </w:rPr>
        <w:t>. So on the group work side, it depends on the kind of people you meet.</w:t>
      </w:r>
    </w:p>
    <w:p w14:paraId="4921CA9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(01:00:30): Okay, apart from group work, did you encounter any situations during your study abroad that you couldn't accept because of cultural differences, such as this religious culture, the culture of meeting with tutors, or their way of working, etc.?</w:t>
      </w:r>
    </w:p>
    <w:p w14:paraId="6858F628">
      <w:pPr>
        <w:jc w:val="both"/>
        <w:rPr>
          <w:rFonts w:ascii="Times New Roman" w:hAnsi="Times New Roman" w:cs="Times New Roman"/>
        </w:rPr>
      </w:pPr>
      <w:r>
        <w:rPr>
          <w:rFonts w:ascii="Times New Roman" w:hAnsi="Times New Roman" w:cs="Times New Roman"/>
          <w:lang w:eastAsia="zh-CN"/>
        </w:rPr>
        <w:t>FanShiQi (</w:t>
      </w:r>
      <w:r>
        <w:rPr>
          <w:rFonts w:ascii="Times New Roman" w:hAnsi="Times New Roman" w:cs="Times New Roman"/>
        </w:rPr>
        <w:t xml:space="preserve">01:00:50): </w:t>
      </w:r>
      <w:r>
        <w:rPr>
          <w:rFonts w:ascii="Times New Roman" w:hAnsi="Times New Roman" w:cs="Times New Roman"/>
          <w:lang w:eastAsia="zh-CN"/>
        </w:rPr>
        <w:t xml:space="preserve">The main thing is that their </w:t>
      </w:r>
      <w:r>
        <w:rPr>
          <w:rFonts w:ascii="Times New Roman" w:hAnsi="Times New Roman" w:cs="Times New Roman"/>
        </w:rPr>
        <w:t xml:space="preserve">way of working is too dragging, and </w:t>
      </w:r>
      <w:r>
        <w:rPr>
          <w:rFonts w:ascii="Times New Roman" w:hAnsi="Times New Roman" w:cs="Times New Roman"/>
          <w:lang w:eastAsia="zh-CN"/>
        </w:rPr>
        <w:t xml:space="preserve">the </w:t>
      </w:r>
      <w:r>
        <w:rPr>
          <w:rFonts w:ascii="Times New Roman" w:hAnsi="Times New Roman" w:cs="Times New Roman"/>
        </w:rPr>
        <w:t xml:space="preserve">efficiency is really </w:t>
      </w:r>
      <w:r>
        <w:rPr>
          <w:rFonts w:ascii="Times New Roman" w:hAnsi="Times New Roman" w:cs="Times New Roman"/>
          <w:lang w:eastAsia="zh-CN"/>
        </w:rPr>
        <w:t xml:space="preserve">slow. </w:t>
      </w:r>
      <w:r>
        <w:rPr>
          <w:rFonts w:ascii="Times New Roman" w:hAnsi="Times New Roman" w:cs="Times New Roman"/>
        </w:rPr>
        <w:t xml:space="preserve">For example, regarding the selection of courses, to find a teacher system to open the </w:t>
      </w:r>
      <w:r>
        <w:rPr>
          <w:rFonts w:ascii="Times New Roman" w:hAnsi="Times New Roman" w:cs="Times New Roman"/>
          <w:lang w:eastAsia="zh-CN"/>
        </w:rPr>
        <w:t>system</w:t>
      </w:r>
      <w:r>
        <w:rPr>
          <w:rFonts w:ascii="Times New Roman" w:hAnsi="Times New Roman" w:cs="Times New Roman"/>
        </w:rPr>
        <w:t xml:space="preserve">, we </w:t>
      </w:r>
      <w:r>
        <w:rPr>
          <w:rFonts w:ascii="Times New Roman" w:hAnsi="Times New Roman" w:cs="Times New Roman"/>
          <w:lang w:eastAsia="zh-CN"/>
        </w:rPr>
        <w:t xml:space="preserve">went </w:t>
      </w:r>
      <w:r>
        <w:rPr>
          <w:rFonts w:ascii="Times New Roman" w:hAnsi="Times New Roman" w:cs="Times New Roman"/>
        </w:rPr>
        <w:t xml:space="preserve">online </w:t>
      </w:r>
      <w:r>
        <w:rPr>
          <w:rFonts w:ascii="Times New Roman" w:hAnsi="Times New Roman" w:cs="Times New Roman"/>
          <w:lang w:eastAsia="zh-CN"/>
        </w:rPr>
        <w:t xml:space="preserve">to </w:t>
      </w:r>
      <w:r>
        <w:rPr>
          <w:rFonts w:ascii="Times New Roman" w:hAnsi="Times New Roman" w:cs="Times New Roman"/>
        </w:rPr>
        <w:t>choose, and he confirmed it</w:t>
      </w:r>
      <w:r>
        <w:rPr>
          <w:rFonts w:ascii="Times New Roman" w:hAnsi="Times New Roman" w:cs="Times New Roman"/>
          <w:lang w:eastAsia="zh-CN"/>
        </w:rPr>
        <w:t xml:space="preserve">. </w:t>
      </w:r>
      <w:r>
        <w:rPr>
          <w:rFonts w:ascii="Times New Roman" w:hAnsi="Times New Roman" w:cs="Times New Roman"/>
        </w:rPr>
        <w:t xml:space="preserve">However, </w:t>
      </w:r>
      <w:r>
        <w:rPr>
          <w:rFonts w:ascii="Times New Roman" w:hAnsi="Times New Roman" w:cs="Times New Roman"/>
          <w:lang w:eastAsia="zh-CN"/>
        </w:rPr>
        <w:t xml:space="preserve">when we encounter the system selection </w:t>
      </w:r>
      <w:r>
        <w:rPr>
          <w:rFonts w:ascii="Times New Roman" w:hAnsi="Times New Roman" w:cs="Times New Roman"/>
        </w:rPr>
        <w:t xml:space="preserve">timeout </w:t>
      </w:r>
      <w:r>
        <w:rPr>
          <w:rFonts w:ascii="Times New Roman" w:hAnsi="Times New Roman" w:cs="Times New Roman"/>
          <w:lang w:eastAsia="zh-CN"/>
        </w:rPr>
        <w:t xml:space="preserve">or course time conflict problems, </w:t>
      </w:r>
      <w:r>
        <w:rPr>
          <w:rFonts w:ascii="Times New Roman" w:hAnsi="Times New Roman" w:cs="Times New Roman"/>
        </w:rPr>
        <w:t xml:space="preserve">we </w:t>
      </w:r>
      <w:r>
        <w:rPr>
          <w:rFonts w:ascii="Times New Roman" w:hAnsi="Times New Roman" w:cs="Times New Roman"/>
          <w:lang w:eastAsia="zh-CN"/>
        </w:rPr>
        <w:t xml:space="preserve">need to go to change </w:t>
      </w:r>
      <w:r>
        <w:rPr>
          <w:rFonts w:ascii="Times New Roman" w:hAnsi="Times New Roman" w:cs="Times New Roman"/>
        </w:rPr>
        <w:t xml:space="preserve">on </w:t>
      </w:r>
      <w:r>
        <w:rPr>
          <w:rFonts w:ascii="Times New Roman" w:hAnsi="Times New Roman" w:cs="Times New Roman"/>
          <w:lang w:eastAsia="zh-CN"/>
        </w:rPr>
        <w:t xml:space="preserve">our own to change the </w:t>
      </w:r>
      <w:r>
        <w:rPr>
          <w:rFonts w:ascii="Times New Roman" w:hAnsi="Times New Roman" w:cs="Times New Roman"/>
        </w:rPr>
        <w:t xml:space="preserve">selection of courses, </w:t>
      </w:r>
      <w:r>
        <w:rPr>
          <w:rFonts w:ascii="Times New Roman" w:hAnsi="Times New Roman" w:cs="Times New Roman"/>
          <w:lang w:eastAsia="zh-CN"/>
        </w:rPr>
        <w:t xml:space="preserve">many times </w:t>
      </w:r>
      <w:r>
        <w:rPr>
          <w:rFonts w:ascii="Times New Roman" w:hAnsi="Times New Roman" w:cs="Times New Roman"/>
        </w:rPr>
        <w:t xml:space="preserve">we can not change on the Internet because the university's system is often a problem, so we </w:t>
      </w:r>
      <w:r>
        <w:rPr>
          <w:rFonts w:ascii="Times New Roman" w:hAnsi="Times New Roman" w:cs="Times New Roman"/>
          <w:lang w:eastAsia="zh-CN"/>
        </w:rPr>
        <w:t xml:space="preserve">have to </w:t>
      </w:r>
      <w:r>
        <w:rPr>
          <w:rFonts w:ascii="Times New Roman" w:hAnsi="Times New Roman" w:cs="Times New Roman"/>
        </w:rPr>
        <w:t xml:space="preserve">go to the line to find the teacher face to face to fill out the </w:t>
      </w:r>
      <w:r>
        <w:rPr>
          <w:rFonts w:ascii="Times New Roman" w:hAnsi="Times New Roman" w:cs="Times New Roman"/>
          <w:lang w:eastAsia="zh-CN"/>
        </w:rPr>
        <w:t xml:space="preserve">selection </w:t>
      </w:r>
      <w:r>
        <w:rPr>
          <w:rFonts w:ascii="Times New Roman" w:hAnsi="Times New Roman" w:cs="Times New Roman"/>
        </w:rPr>
        <w:t>form</w:t>
      </w:r>
      <w:r>
        <w:rPr>
          <w:rFonts w:ascii="Times New Roman" w:hAnsi="Times New Roman" w:cs="Times New Roman"/>
          <w:lang w:eastAsia="zh-CN"/>
        </w:rPr>
        <w:t xml:space="preserve">, </w:t>
      </w:r>
      <w:r>
        <w:rPr>
          <w:rFonts w:ascii="Times New Roman" w:hAnsi="Times New Roman" w:cs="Times New Roman"/>
        </w:rPr>
        <w:t xml:space="preserve">but </w:t>
      </w:r>
      <w:r>
        <w:rPr>
          <w:rFonts w:ascii="Times New Roman" w:hAnsi="Times New Roman" w:cs="Times New Roman"/>
          <w:lang w:eastAsia="zh-CN"/>
        </w:rPr>
        <w:t xml:space="preserve">after submitting several departments need to be approved by the layers of approval, </w:t>
      </w:r>
      <w:r>
        <w:rPr>
          <w:rFonts w:ascii="Times New Roman" w:hAnsi="Times New Roman" w:cs="Times New Roman"/>
        </w:rPr>
        <w:t>we can only select the course successfully. Last semester, because of this matter, many people were delayed for more than a month and did not go to class. We could not</w:t>
      </w:r>
      <w:r>
        <w:rPr>
          <w:rFonts w:ascii="Times New Roman" w:hAnsi="Times New Roman" w:cs="Times New Roman"/>
          <w:lang w:eastAsia="zh-CN"/>
        </w:rPr>
        <w:t xml:space="preserve"> participate in the </w:t>
      </w:r>
      <w:r>
        <w:rPr>
          <w:rFonts w:ascii="Times New Roman" w:hAnsi="Times New Roman" w:cs="Times New Roman"/>
        </w:rPr>
        <w:t>courses for more than a month</w:t>
      </w:r>
      <w:r>
        <w:rPr>
          <w:rFonts w:ascii="Times New Roman" w:hAnsi="Times New Roman" w:cs="Times New Roman"/>
          <w:lang w:eastAsia="zh-CN"/>
        </w:rPr>
        <w:t xml:space="preserve">, but we still had to pay the tuition fee. I think </w:t>
      </w:r>
      <w:r>
        <w:rPr>
          <w:rFonts w:ascii="Times New Roman" w:hAnsi="Times New Roman" w:cs="Times New Roman"/>
        </w:rPr>
        <w:t xml:space="preserve">this management </w:t>
      </w:r>
      <w:r>
        <w:rPr>
          <w:rFonts w:ascii="Times New Roman" w:hAnsi="Times New Roman" w:cs="Times New Roman"/>
          <w:lang w:eastAsia="zh-CN"/>
        </w:rPr>
        <w:t xml:space="preserve">style </w:t>
      </w:r>
      <w:r>
        <w:rPr>
          <w:rFonts w:ascii="Times New Roman" w:hAnsi="Times New Roman" w:cs="Times New Roman"/>
        </w:rPr>
        <w:t>is very unreasonable</w:t>
      </w:r>
      <w:r>
        <w:rPr>
          <w:rFonts w:ascii="Times New Roman" w:hAnsi="Times New Roman" w:cs="Times New Roman"/>
          <w:lang w:eastAsia="zh-CN"/>
        </w:rPr>
        <w:t xml:space="preserve">, and we don't have a channel to give feedback. In addition, the </w:t>
      </w:r>
      <w:r>
        <w:rPr>
          <w:rFonts w:ascii="Times New Roman" w:hAnsi="Times New Roman" w:cs="Times New Roman"/>
        </w:rPr>
        <w:t>details of our tuition fees are not marked out for us</w:t>
      </w:r>
      <w:r>
        <w:rPr>
          <w:rFonts w:ascii="Times New Roman" w:hAnsi="Times New Roman" w:cs="Times New Roman"/>
          <w:lang w:eastAsia="zh-CN"/>
        </w:rPr>
        <w:t xml:space="preserve">, so we </w:t>
      </w:r>
      <w:r>
        <w:rPr>
          <w:rFonts w:ascii="Times New Roman" w:hAnsi="Times New Roman" w:cs="Times New Roman"/>
        </w:rPr>
        <w:t>go ahead and pay</w:t>
      </w:r>
      <w:r>
        <w:rPr>
          <w:rFonts w:hint="eastAsia" w:ascii="Times New Roman" w:hAnsi="Times New Roman" w:cs="Times New Roman"/>
          <w:lang w:eastAsia="zh-CN"/>
        </w:rPr>
        <w:t>.</w:t>
      </w:r>
      <w:r>
        <w:rPr>
          <w:rFonts w:ascii="Times New Roman" w:hAnsi="Times New Roman" w:cs="Times New Roman"/>
        </w:rPr>
        <w:t xml:space="preserve"> </w:t>
      </w:r>
      <w:r>
        <w:rPr>
          <w:rFonts w:hint="eastAsia" w:ascii="Times New Roman" w:hAnsi="Times New Roman" w:cs="Times New Roman"/>
          <w:lang w:eastAsia="zh-CN"/>
        </w:rPr>
        <w:t>We</w:t>
      </w:r>
      <w:r>
        <w:rPr>
          <w:rFonts w:ascii="Times New Roman" w:hAnsi="Times New Roman" w:cs="Times New Roman"/>
        </w:rPr>
        <w:t xml:space="preserve"> don't know if the courses </w:t>
      </w:r>
      <w:r>
        <w:rPr>
          <w:rFonts w:ascii="Times New Roman" w:hAnsi="Times New Roman" w:cs="Times New Roman"/>
          <w:lang w:eastAsia="zh-CN"/>
        </w:rPr>
        <w:t xml:space="preserve">we didn't take were </w:t>
      </w:r>
      <w:r>
        <w:rPr>
          <w:rFonts w:ascii="Times New Roman" w:hAnsi="Times New Roman" w:cs="Times New Roman"/>
        </w:rPr>
        <w:t xml:space="preserve">refunded to us or where they were refunded. </w:t>
      </w:r>
      <w:r>
        <w:rPr>
          <w:rFonts w:ascii="Times New Roman" w:hAnsi="Times New Roman" w:cs="Times New Roman"/>
          <w:lang w:eastAsia="zh-CN"/>
        </w:rPr>
        <w:t xml:space="preserve">As a Chinese student </w:t>
      </w:r>
      <w:r>
        <w:rPr>
          <w:rFonts w:ascii="Times New Roman" w:hAnsi="Times New Roman" w:cs="Times New Roman"/>
        </w:rPr>
        <w:t>coming here, I also feel that basic protection is</w:t>
      </w:r>
      <w:r>
        <w:rPr>
          <w:rFonts w:ascii="Times New Roman" w:hAnsi="Times New Roman" w:cs="Times New Roman"/>
          <w:lang w:eastAsia="zh-CN"/>
        </w:rPr>
        <w:t xml:space="preserve"> </w:t>
      </w:r>
      <w:r>
        <w:rPr>
          <w:rFonts w:ascii="Times New Roman" w:hAnsi="Times New Roman" w:cs="Times New Roman"/>
        </w:rPr>
        <w:t xml:space="preserve">necessary. I know that </w:t>
      </w:r>
      <w:r>
        <w:rPr>
          <w:rFonts w:ascii="Times New Roman" w:hAnsi="Times New Roman" w:cs="Times New Roman"/>
          <w:lang w:eastAsia="zh-CN"/>
        </w:rPr>
        <w:t>Taylor's Universit</w:t>
      </w:r>
      <w:r>
        <w:rPr>
          <w:rFonts w:ascii="Times New Roman" w:hAnsi="Times New Roman" w:cs="Times New Roman"/>
        </w:rPr>
        <w:t xml:space="preserve">y does have social health insurance </w:t>
      </w:r>
      <w:r>
        <w:rPr>
          <w:rFonts w:ascii="Times New Roman" w:hAnsi="Times New Roman" w:cs="Times New Roman"/>
          <w:lang w:eastAsia="zh-CN"/>
        </w:rPr>
        <w:t>for students</w:t>
      </w:r>
      <w:r>
        <w:rPr>
          <w:rFonts w:ascii="Times New Roman" w:hAnsi="Times New Roman" w:cs="Times New Roman"/>
        </w:rPr>
        <w:t xml:space="preserve">, but we at </w:t>
      </w:r>
      <w:r>
        <w:rPr>
          <w:rFonts w:ascii="Times New Roman" w:hAnsi="Times New Roman" w:cs="Times New Roman"/>
          <w:lang w:eastAsia="zh-CN"/>
        </w:rPr>
        <w:t xml:space="preserve">UCSI </w:t>
      </w:r>
      <w:r>
        <w:rPr>
          <w:rFonts w:ascii="Times New Roman" w:hAnsi="Times New Roman" w:cs="Times New Roman"/>
        </w:rPr>
        <w:t>don't have it.</w:t>
      </w:r>
    </w:p>
    <w:p w14:paraId="0A355AB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(01:02:34): So you'll need your insurance, right?</w:t>
      </w:r>
    </w:p>
    <w:p w14:paraId="14622A04">
      <w:pPr>
        <w:jc w:val="both"/>
        <w:rPr>
          <w:rFonts w:ascii="Times New Roman" w:hAnsi="Times New Roman" w:cs="Times New Roman"/>
          <w:lang w:eastAsia="zh-CN"/>
        </w:rPr>
      </w:pPr>
      <w:r>
        <w:rPr>
          <w:rFonts w:ascii="Times New Roman" w:hAnsi="Times New Roman" w:cs="Times New Roman"/>
          <w:lang w:eastAsia="zh-CN"/>
        </w:rPr>
        <w:t>FanShiQi (</w:t>
      </w:r>
      <w:r>
        <w:rPr>
          <w:rFonts w:ascii="Times New Roman" w:hAnsi="Times New Roman" w:cs="Times New Roman"/>
        </w:rPr>
        <w:t xml:space="preserve">01:02:35): Yeah, you can't </w:t>
      </w:r>
      <w:r>
        <w:rPr>
          <w:rFonts w:ascii="Times New Roman" w:hAnsi="Times New Roman" w:cs="Times New Roman"/>
          <w:lang w:eastAsia="zh-CN"/>
        </w:rPr>
        <w:t xml:space="preserve">buy it by yourself because </w:t>
      </w:r>
      <w:r>
        <w:rPr>
          <w:rFonts w:ascii="Times New Roman" w:hAnsi="Times New Roman" w:cs="Times New Roman"/>
        </w:rPr>
        <w:t xml:space="preserve">no one tells </w:t>
      </w:r>
      <w:r>
        <w:rPr>
          <w:rFonts w:ascii="Times New Roman" w:hAnsi="Times New Roman" w:cs="Times New Roman"/>
          <w:lang w:eastAsia="zh-CN"/>
        </w:rPr>
        <w:t xml:space="preserve">us </w:t>
      </w:r>
      <w:r>
        <w:rPr>
          <w:rFonts w:ascii="Times New Roman" w:hAnsi="Times New Roman" w:cs="Times New Roman"/>
        </w:rPr>
        <w:t>how to do it, and we don't have any Chinese teachers or intermediaries in our university to tell us how to do it</w:t>
      </w:r>
      <w:r>
        <w:rPr>
          <w:rFonts w:ascii="Times New Roman" w:hAnsi="Times New Roman" w:cs="Times New Roman"/>
          <w:lang w:eastAsia="zh-CN"/>
        </w:rPr>
        <w:t xml:space="preserve">, so </w:t>
      </w:r>
      <w:r>
        <w:rPr>
          <w:rFonts w:ascii="Times New Roman" w:hAnsi="Times New Roman" w:cs="Times New Roman"/>
        </w:rPr>
        <w:t xml:space="preserve">I think that's very irrational about the management of </w:t>
      </w:r>
      <w:r>
        <w:rPr>
          <w:rFonts w:ascii="Times New Roman" w:hAnsi="Times New Roman" w:cs="Times New Roman"/>
          <w:lang w:eastAsia="zh-CN"/>
        </w:rPr>
        <w:t xml:space="preserve">our university. </w:t>
      </w:r>
      <w:r>
        <w:rPr>
          <w:rFonts w:ascii="Times New Roman" w:hAnsi="Times New Roman" w:cs="Times New Roman"/>
        </w:rPr>
        <w:t xml:space="preserve">Back to the course selection thing, we </w:t>
      </w:r>
      <w:r>
        <w:rPr>
          <w:rFonts w:ascii="Times New Roman" w:hAnsi="Times New Roman" w:cs="Times New Roman"/>
          <w:lang w:eastAsia="zh-CN"/>
        </w:rPr>
        <w:t xml:space="preserve">all </w:t>
      </w:r>
      <w:r>
        <w:rPr>
          <w:rFonts w:ascii="Times New Roman" w:hAnsi="Times New Roman" w:cs="Times New Roman"/>
        </w:rPr>
        <w:t xml:space="preserve">went to the university by ourselves </w:t>
      </w:r>
      <w:r>
        <w:rPr>
          <w:rFonts w:ascii="Times New Roman" w:hAnsi="Times New Roman" w:cs="Times New Roman"/>
          <w:lang w:eastAsia="zh-CN"/>
        </w:rPr>
        <w:t xml:space="preserve">and ran to several </w:t>
      </w:r>
      <w:r>
        <w:rPr>
          <w:rFonts w:ascii="Times New Roman" w:hAnsi="Times New Roman" w:cs="Times New Roman"/>
        </w:rPr>
        <w:t xml:space="preserve">buildings to finish it </w:t>
      </w:r>
      <w:r>
        <w:rPr>
          <w:rFonts w:ascii="Times New Roman" w:hAnsi="Times New Roman" w:cs="Times New Roman"/>
          <w:lang w:eastAsia="zh-CN"/>
        </w:rPr>
        <w:t xml:space="preserve">because it </w:t>
      </w:r>
      <w:r>
        <w:rPr>
          <w:rFonts w:ascii="Times New Roman" w:hAnsi="Times New Roman" w:cs="Times New Roman"/>
        </w:rPr>
        <w:t xml:space="preserve">would be better to hand it over to the teacher than to run it a few more times by yourself, and </w:t>
      </w:r>
      <w:r>
        <w:rPr>
          <w:rFonts w:ascii="Times New Roman" w:hAnsi="Times New Roman" w:cs="Times New Roman"/>
          <w:lang w:eastAsia="zh-CN"/>
        </w:rPr>
        <w:t>their efficiency is too slow.</w:t>
      </w:r>
    </w:p>
    <w:p w14:paraId="7BBD6DB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(01:03:33): Okay, thanks, </w:t>
      </w:r>
      <w:r>
        <w:rPr>
          <w:rFonts w:ascii="Times New Roman" w:hAnsi="Times New Roman" w:cs="Times New Roman"/>
          <w:lang w:eastAsia="zh-CN"/>
        </w:rPr>
        <w:t>SiQi</w:t>
      </w:r>
      <w:r>
        <w:rPr>
          <w:rFonts w:ascii="Times New Roman" w:hAnsi="Times New Roman" w:cs="Times New Roman"/>
        </w:rPr>
        <w:t>. I would like to ask HaoYang what the biggest challenge you have encountered during your UTM studies is.</w:t>
      </w:r>
    </w:p>
    <w:p w14:paraId="3BFC707D">
      <w:pPr>
        <w:jc w:val="both"/>
        <w:rPr>
          <w:rFonts w:ascii="Times New Roman" w:hAnsi="Times New Roman" w:cs="Times New Roman"/>
        </w:rPr>
      </w:pPr>
      <w:r>
        <w:rPr>
          <w:rFonts w:ascii="Times New Roman" w:hAnsi="Times New Roman" w:cs="Times New Roman"/>
        </w:rPr>
        <w:t>haoyang(01:03:47): My biggest challenge in the learning process is still the group work problem</w:t>
      </w:r>
      <w:r>
        <w:rPr>
          <w:rFonts w:ascii="Times New Roman" w:hAnsi="Times New Roman" w:cs="Times New Roman"/>
          <w:lang w:eastAsia="zh-CN"/>
        </w:rPr>
        <w:t xml:space="preserve">, but </w:t>
      </w:r>
      <w:r>
        <w:rPr>
          <w:rFonts w:ascii="Times New Roman" w:hAnsi="Times New Roman" w:cs="Times New Roman"/>
        </w:rPr>
        <w:t xml:space="preserve">the rest is actually fine. </w:t>
      </w:r>
      <w:r>
        <w:rPr>
          <w:rFonts w:ascii="Times New Roman" w:hAnsi="Times New Roman" w:cs="Times New Roman"/>
          <w:lang w:eastAsia="zh-CN"/>
        </w:rPr>
        <w:t xml:space="preserve">I remember </w:t>
      </w:r>
      <w:r>
        <w:rPr>
          <w:rFonts w:ascii="Times New Roman" w:hAnsi="Times New Roman" w:cs="Times New Roman"/>
        </w:rPr>
        <w:t xml:space="preserve">when we </w:t>
      </w:r>
      <w:r>
        <w:rPr>
          <w:rFonts w:ascii="Times New Roman" w:hAnsi="Times New Roman" w:cs="Times New Roman"/>
          <w:lang w:eastAsia="zh-CN"/>
        </w:rPr>
        <w:t xml:space="preserve">had </w:t>
      </w:r>
      <w:r>
        <w:rPr>
          <w:rFonts w:ascii="Times New Roman" w:hAnsi="Times New Roman" w:cs="Times New Roman"/>
        </w:rPr>
        <w:t>an elective class, the final report</w:t>
      </w:r>
      <w:r>
        <w:rPr>
          <w:rFonts w:ascii="Times New Roman" w:hAnsi="Times New Roman" w:cs="Times New Roman"/>
          <w:lang w:eastAsia="zh-CN"/>
        </w:rPr>
        <w:t xml:space="preserve">, I told them to assign the task, but they did not listen. </w:t>
      </w:r>
      <w:r>
        <w:rPr>
          <w:rFonts w:ascii="Times New Roman" w:hAnsi="Times New Roman" w:cs="Times New Roman"/>
        </w:rPr>
        <w:t xml:space="preserve">I sent </w:t>
      </w:r>
      <w:r>
        <w:rPr>
          <w:rFonts w:ascii="Times New Roman" w:hAnsi="Times New Roman" w:cs="Times New Roman"/>
          <w:lang w:eastAsia="zh-CN"/>
        </w:rPr>
        <w:t xml:space="preserve">them a </w:t>
      </w:r>
      <w:r>
        <w:rPr>
          <w:rFonts w:ascii="Times New Roman" w:hAnsi="Times New Roman" w:cs="Times New Roman"/>
        </w:rPr>
        <w:t>message in the WeChat group, but they did not bring it back</w:t>
      </w:r>
      <w:r>
        <w:rPr>
          <w:rFonts w:ascii="Times New Roman" w:hAnsi="Times New Roman" w:cs="Times New Roman"/>
          <w:lang w:eastAsia="zh-CN"/>
        </w:rPr>
        <w:t xml:space="preserve">, and </w:t>
      </w:r>
      <w:r>
        <w:rPr>
          <w:rFonts w:ascii="Times New Roman" w:hAnsi="Times New Roman" w:cs="Times New Roman"/>
        </w:rPr>
        <w:t>finally, I wrote it alone. The teacher let the division of labour write to REPORT</w:t>
      </w:r>
      <w:r>
        <w:rPr>
          <w:rFonts w:ascii="Times New Roman" w:hAnsi="Times New Roman" w:cs="Times New Roman"/>
          <w:lang w:eastAsia="zh-CN"/>
        </w:rPr>
        <w:t xml:space="preserve"> because they did not dare anything</w:t>
      </w:r>
      <w:r>
        <w:rPr>
          <w:rFonts w:ascii="Times New Roman" w:hAnsi="Times New Roman" w:cs="Times New Roman"/>
        </w:rPr>
        <w:t xml:space="preserve">, </w:t>
      </w:r>
      <w:r>
        <w:rPr>
          <w:rFonts w:ascii="Times New Roman" w:hAnsi="Times New Roman" w:cs="Times New Roman"/>
          <w:lang w:eastAsia="zh-CN"/>
        </w:rPr>
        <w:t xml:space="preserve">so </w:t>
      </w:r>
      <w:r>
        <w:rPr>
          <w:rFonts w:ascii="Times New Roman" w:hAnsi="Times New Roman" w:cs="Times New Roman"/>
        </w:rPr>
        <w:t>I wrote all my name. I do not think I need to give them mercy. Because I wrote this thing myself, who am I to give them</w:t>
      </w:r>
      <w:r>
        <w:rPr>
          <w:rFonts w:ascii="Times New Roman" w:hAnsi="Times New Roman" w:cs="Times New Roman"/>
          <w:lang w:eastAsia="zh-CN"/>
        </w:rPr>
        <w:t xml:space="preserve"> a </w:t>
      </w:r>
      <w:r>
        <w:rPr>
          <w:rFonts w:hint="eastAsia" w:ascii="Times New Roman" w:hAnsi="Times New Roman" w:cs="Times New Roman"/>
          <w:lang w:eastAsia="zh-CN"/>
        </w:rPr>
        <w:t>hand to finish their parts</w:t>
      </w:r>
      <w:r>
        <w:rPr>
          <w:rFonts w:ascii="Times New Roman" w:hAnsi="Times New Roman" w:cs="Times New Roman"/>
          <w:lang w:eastAsia="zh-CN"/>
        </w:rPr>
        <w:t xml:space="preserve">? </w:t>
      </w:r>
      <w:r>
        <w:rPr>
          <w:rFonts w:ascii="Times New Roman" w:hAnsi="Times New Roman" w:cs="Times New Roman"/>
        </w:rPr>
        <w:t>In the end, the grade of this course I am a, the</w:t>
      </w:r>
      <w:r>
        <w:rPr>
          <w:rFonts w:hint="eastAsia" w:ascii="Times New Roman" w:hAnsi="Times New Roman" w:cs="Times New Roman"/>
          <w:lang w:eastAsia="zh-CN"/>
        </w:rPr>
        <w:t>irs</w:t>
      </w:r>
      <w:r>
        <w:rPr>
          <w:rFonts w:ascii="Times New Roman" w:hAnsi="Times New Roman" w:cs="Times New Roman"/>
        </w:rPr>
        <w:t xml:space="preserve"> is B</w:t>
      </w:r>
      <w:r>
        <w:rPr>
          <w:rFonts w:ascii="Times New Roman" w:hAnsi="Times New Roman" w:cs="Times New Roman"/>
          <w:lang w:eastAsia="zh-CN"/>
        </w:rPr>
        <w:t xml:space="preserve">, </w:t>
      </w:r>
      <w:r>
        <w:rPr>
          <w:rFonts w:ascii="Times New Roman" w:hAnsi="Times New Roman" w:cs="Times New Roman"/>
        </w:rPr>
        <w:t>a moment the mood is much more comfortable.</w:t>
      </w:r>
    </w:p>
    <w:p w14:paraId="150E44A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(01:04:45): Much more balanced.</w:t>
      </w:r>
    </w:p>
    <w:p w14:paraId="4565D99B">
      <w:pPr>
        <w:jc w:val="both"/>
        <w:rPr>
          <w:rFonts w:ascii="Times New Roman" w:hAnsi="Times New Roman" w:cs="Times New Roman"/>
        </w:rPr>
      </w:pPr>
      <w:r>
        <w:rPr>
          <w:rFonts w:ascii="Times New Roman" w:hAnsi="Times New Roman" w:cs="Times New Roman"/>
        </w:rPr>
        <w:t>haoyang(01:04:46): Yeah, much more balanced. There's not much else to it.</w:t>
      </w:r>
    </w:p>
    <w:p w14:paraId="52F5532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(01:04:52): Is there any cultural difference you can't understand and accept, such as dress code, food, religion, etc.?</w:t>
      </w:r>
    </w:p>
    <w:p w14:paraId="4F7BA905">
      <w:pPr>
        <w:jc w:val="both"/>
        <w:rPr>
          <w:rFonts w:ascii="Times New Roman" w:hAnsi="Times New Roman" w:cs="Times New Roman"/>
        </w:rPr>
      </w:pPr>
      <w:r>
        <w:rPr>
          <w:rFonts w:ascii="Times New Roman" w:hAnsi="Times New Roman" w:cs="Times New Roman"/>
        </w:rPr>
        <w:t>haoyang(01:04:53): Not really, because I am from Ningxia Hui Autonomous Region. Some of the customs of Muslims over here are the same as ours</w:t>
      </w:r>
      <w:r>
        <w:rPr>
          <w:rFonts w:ascii="Times New Roman" w:hAnsi="Times New Roman" w:cs="Times New Roman"/>
          <w:lang w:eastAsia="zh-CN"/>
        </w:rPr>
        <w:t xml:space="preserve">, and </w:t>
      </w:r>
      <w:r>
        <w:rPr>
          <w:rFonts w:ascii="Times New Roman" w:hAnsi="Times New Roman" w:cs="Times New Roman"/>
        </w:rPr>
        <w:t>I understand them all</w:t>
      </w:r>
      <w:r>
        <w:rPr>
          <w:rFonts w:hint="eastAsia" w:ascii="Times New Roman" w:hAnsi="Times New Roman" w:cs="Times New Roman"/>
          <w:lang w:eastAsia="zh-CN"/>
        </w:rPr>
        <w:t>.</w:t>
      </w:r>
      <w:r>
        <w:rPr>
          <w:rFonts w:ascii="Times New Roman" w:hAnsi="Times New Roman" w:cs="Times New Roman"/>
        </w:rPr>
        <w:t xml:space="preserve"> I treat </w:t>
      </w:r>
      <w:r>
        <w:rPr>
          <w:rFonts w:ascii="Times New Roman" w:hAnsi="Times New Roman" w:cs="Times New Roman"/>
          <w:lang w:eastAsia="zh-CN"/>
        </w:rPr>
        <w:t xml:space="preserve">my </w:t>
      </w:r>
      <w:r>
        <w:rPr>
          <w:rFonts w:ascii="Times New Roman" w:hAnsi="Times New Roman" w:cs="Times New Roman"/>
        </w:rPr>
        <w:t xml:space="preserve">Malaysian Muslim friends </w:t>
      </w:r>
      <w:r>
        <w:rPr>
          <w:rFonts w:ascii="Times New Roman" w:hAnsi="Times New Roman" w:cs="Times New Roman"/>
          <w:lang w:eastAsia="zh-CN"/>
        </w:rPr>
        <w:t xml:space="preserve">with </w:t>
      </w:r>
      <w:r>
        <w:rPr>
          <w:rFonts w:ascii="Times New Roman" w:hAnsi="Times New Roman" w:cs="Times New Roman"/>
        </w:rPr>
        <w:t>special respect.</w:t>
      </w:r>
    </w:p>
    <w:p w14:paraId="069C9B7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(01:05:21): Do you have any suggestions for the university's international student management or services?</w:t>
      </w:r>
    </w:p>
    <w:p w14:paraId="2E047F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hint="eastAsia" w:ascii="Times New Roman" w:hAnsi="Times New Roman"/>
          <w:sz w:val="22"/>
          <w:szCs w:val="24"/>
        </w:rPr>
      </w:pPr>
      <w:r>
        <w:rPr>
          <w:rFonts w:ascii="Times New Roman" w:hAnsi="Times New Roman" w:cs="Times New Roman"/>
        </w:rPr>
        <w:t xml:space="preserve">haoyang(01:05:32): I don't dare to have suggestions on this one because I'm originally from the student union, </w:t>
      </w:r>
      <w:r>
        <w:rPr>
          <w:rFonts w:ascii="Times New Roman" w:hAnsi="Times New Roman" w:cs="Times New Roman"/>
          <w:lang w:eastAsia="zh-CN"/>
        </w:rPr>
        <w:t xml:space="preserve">and </w:t>
      </w:r>
      <w:r>
        <w:rPr>
          <w:rFonts w:ascii="Times New Roman" w:hAnsi="Times New Roman" w:cs="Times New Roman"/>
        </w:rPr>
        <w:t xml:space="preserve">I'm here to serve them. I </w:t>
      </w:r>
      <w:r>
        <w:rPr>
          <w:rFonts w:ascii="Times New Roman" w:hAnsi="Times New Roman" w:cs="Times New Roman"/>
          <w:lang w:eastAsia="zh-CN"/>
        </w:rPr>
        <w:t xml:space="preserve">don't dare to </w:t>
      </w:r>
      <w:r>
        <w:rPr>
          <w:rFonts w:ascii="Times New Roman" w:hAnsi="Times New Roman" w:cs="Times New Roman"/>
        </w:rPr>
        <w:t xml:space="preserve">have suggestions. </w:t>
      </w:r>
      <w:r>
        <w:rPr>
          <w:rFonts w:hint="eastAsia" w:ascii="Times New Roman" w:hAnsi="Times New Roman"/>
          <w:color w:val="auto"/>
          <w:sz w:val="22"/>
          <w:szCs w:val="24"/>
        </w:rPr>
        <w:t xml:space="preserve">.If I were to make a suggestion, I would say that Malaysian people should be friendlier to us Chinese. Some local students, in my opinion, are unwilling to </w:t>
      </w:r>
      <w:r>
        <w:rPr>
          <w:rFonts w:hint="eastAsia" w:ascii="Times New Roman" w:hAnsi="Times New Roman"/>
          <w:color w:val="auto"/>
          <w:sz w:val="22"/>
          <w:szCs w:val="24"/>
          <w:lang w:val="zh-CN" w:eastAsia="zh-CN" w:bidi="zh-CN"/>
        </w:rPr>
        <w:t>work together with</w:t>
      </w:r>
      <w:r>
        <w:rPr>
          <w:rFonts w:hint="eastAsia" w:ascii="Times New Roman" w:hAnsi="Times New Roman"/>
          <w:color w:val="auto"/>
          <w:sz w:val="22"/>
          <w:szCs w:val="24"/>
        </w:rPr>
        <w:t xml:space="preserve"> Chinese.</w:t>
      </w:r>
    </w:p>
    <w:p w14:paraId="1787D64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(01:06:05): Okay, so does </w:t>
      </w:r>
      <w:r>
        <w:rPr>
          <w:rFonts w:ascii="Times New Roman" w:hAnsi="Times New Roman" w:cs="Times New Roman"/>
          <w:lang w:eastAsia="zh-CN"/>
        </w:rPr>
        <w:t xml:space="preserve">your </w:t>
      </w:r>
      <w:r>
        <w:rPr>
          <w:rFonts w:ascii="Times New Roman" w:hAnsi="Times New Roman" w:cs="Times New Roman"/>
        </w:rPr>
        <w:t>university provide any activities and support to help you adapt to the local culture quickly?</w:t>
      </w:r>
    </w:p>
    <w:p w14:paraId="46C51DB7">
      <w:pPr>
        <w:jc w:val="both"/>
        <w:rPr>
          <w:rFonts w:hint="eastAsia" w:ascii="Times New Roman" w:hAnsi="Times New Roman" w:cs="Times New Roman"/>
          <w:lang w:eastAsia="zh-CN"/>
        </w:rPr>
      </w:pPr>
      <w:r>
        <w:rPr>
          <w:rFonts w:ascii="Times New Roman" w:hAnsi="Times New Roman" w:cs="Times New Roman"/>
        </w:rPr>
        <w:t>haoyang(01:06:12):</w:t>
      </w:r>
      <w:r>
        <w:rPr>
          <w:rFonts w:hint="eastAsia" w:ascii="Times New Roman" w:hAnsi="Times New Roman" w:cs="Times New Roman"/>
          <w:lang w:eastAsia="zh-CN"/>
        </w:rPr>
        <w:t xml:space="preserve"> </w:t>
      </w:r>
      <w:r>
        <w:rPr>
          <w:rFonts w:hint="eastAsia" w:ascii="Times New Roman" w:hAnsi="Times New Roman" w:cs="Times New Roman"/>
          <w:lang w:val="en-US" w:eastAsia="zh-CN"/>
        </w:rPr>
        <w:t>Every year, our college hosts an orientation, which is limited to international students—not just Chinese students, but people from other nations as well—and I think that's fairly nice.</w:t>
      </w:r>
    </w:p>
    <w:p w14:paraId="045B7CF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(01:06:32): How are you informed about this recruitment meeting?</w:t>
      </w:r>
    </w:p>
    <w:p w14:paraId="20D8877E">
      <w:pPr>
        <w:jc w:val="both"/>
        <w:rPr>
          <w:rFonts w:ascii="Times New Roman" w:hAnsi="Times New Roman" w:cs="Times New Roman"/>
        </w:rPr>
      </w:pPr>
      <w:r>
        <w:rPr>
          <w:rFonts w:ascii="Times New Roman" w:hAnsi="Times New Roman" w:cs="Times New Roman"/>
        </w:rPr>
        <w:t xml:space="preserve">haoyang(01:06:35): WhatsApp, because this advisor in our department is </w:t>
      </w:r>
      <w:r>
        <w:rPr>
          <w:rFonts w:hint="eastAsia" w:ascii="Times New Roman" w:hAnsi="Times New Roman" w:cs="Times New Roman"/>
          <w:lang w:val="en-US" w:eastAsia="zh-CN"/>
        </w:rPr>
        <w:t xml:space="preserve">Malaysian </w:t>
      </w:r>
      <w:r>
        <w:rPr>
          <w:rFonts w:ascii="Times New Roman" w:hAnsi="Times New Roman" w:cs="Times New Roman"/>
        </w:rPr>
        <w:t>Chinese</w:t>
      </w:r>
      <w:r>
        <w:rPr>
          <w:rFonts w:ascii="Times New Roman" w:hAnsi="Times New Roman" w:cs="Times New Roman"/>
          <w:lang w:eastAsia="zh-CN"/>
        </w:rPr>
        <w:t xml:space="preserve">, he </w:t>
      </w:r>
      <w:r>
        <w:rPr>
          <w:rFonts w:ascii="Times New Roman" w:hAnsi="Times New Roman" w:cs="Times New Roman"/>
        </w:rPr>
        <w:t xml:space="preserve">can speak Chinese directly to us and tell us that we </w:t>
      </w:r>
      <w:r>
        <w:rPr>
          <w:rFonts w:ascii="Times New Roman" w:hAnsi="Times New Roman" w:cs="Times New Roman"/>
          <w:lang w:eastAsia="zh-CN"/>
        </w:rPr>
        <w:t xml:space="preserve">can </w:t>
      </w:r>
      <w:r>
        <w:rPr>
          <w:rFonts w:ascii="Times New Roman" w:hAnsi="Times New Roman" w:cs="Times New Roman"/>
        </w:rPr>
        <w:t xml:space="preserve">come directly to this </w:t>
      </w:r>
      <w:r>
        <w:rPr>
          <w:rFonts w:ascii="Times New Roman" w:hAnsi="Times New Roman" w:cs="Times New Roman"/>
          <w:lang w:eastAsia="zh-CN"/>
        </w:rPr>
        <w:t xml:space="preserve">recruitment </w:t>
      </w:r>
      <w:r>
        <w:rPr>
          <w:rFonts w:ascii="Times New Roman" w:hAnsi="Times New Roman" w:cs="Times New Roman"/>
        </w:rPr>
        <w:t>meeting when we have time.</w:t>
      </w:r>
    </w:p>
    <w:p w14:paraId="0DA5C62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(01:06:49): That's pretty good. I feel like </w:t>
      </w:r>
      <w:r>
        <w:rPr>
          <w:rFonts w:ascii="Times New Roman" w:hAnsi="Times New Roman" w:cs="Times New Roman"/>
          <w:lang w:eastAsia="zh-CN"/>
        </w:rPr>
        <w:t xml:space="preserve">a lot of times </w:t>
      </w:r>
      <w:r>
        <w:rPr>
          <w:rFonts w:ascii="Times New Roman" w:hAnsi="Times New Roman" w:cs="Times New Roman"/>
        </w:rPr>
        <w:t xml:space="preserve">I don't know where to find notifications for these kinds of events because </w:t>
      </w:r>
      <w:r>
        <w:rPr>
          <w:rFonts w:ascii="Times New Roman" w:hAnsi="Times New Roman" w:cs="Times New Roman"/>
          <w:lang w:eastAsia="zh-CN"/>
        </w:rPr>
        <w:t xml:space="preserve">the university </w:t>
      </w:r>
      <w:r>
        <w:rPr>
          <w:rFonts w:ascii="Times New Roman" w:hAnsi="Times New Roman" w:cs="Times New Roman"/>
        </w:rPr>
        <w:t>emails are usually official calendars, courses, anniversaries and so on, and it's like this kind of international student event. I feel like it's very rare.</w:t>
      </w:r>
    </w:p>
    <w:p w14:paraId="5BD5DEFC">
      <w:pPr>
        <w:jc w:val="both"/>
        <w:rPr>
          <w:rFonts w:hint="eastAsia" w:ascii="Times New Roman" w:hAnsi="Times New Roman" w:eastAsia="宋体" w:cs="Times New Roman"/>
          <w:lang w:eastAsia="zh-CN"/>
        </w:rPr>
      </w:pPr>
      <w:r>
        <w:rPr>
          <w:rFonts w:ascii="Times New Roman" w:hAnsi="Times New Roman" w:cs="Times New Roman"/>
        </w:rPr>
        <w:t xml:space="preserve">haoyang(01:07:08): </w:t>
      </w:r>
      <w:r>
        <w:rPr>
          <w:rFonts w:hint="eastAsia" w:ascii="Times New Roman" w:hAnsi="Times New Roman" w:cs="Times New Roman"/>
          <w:lang w:eastAsia="zh-CN"/>
        </w:rPr>
        <w:t>Q</w:t>
      </w:r>
      <w:r>
        <w:rPr>
          <w:rFonts w:ascii="Times New Roman" w:hAnsi="Times New Roman" w:cs="Times New Roman"/>
        </w:rPr>
        <w:t>uite a lot. It just depends on some of the arrangements of each faculty. Our college holidays should be the most important because next week we are on holiday again</w:t>
      </w:r>
      <w:r>
        <w:rPr>
          <w:rFonts w:hint="eastAsia" w:ascii="Times New Roman" w:hAnsi="Times New Roman" w:cs="Times New Roman"/>
          <w:lang w:val="en-US" w:eastAsia="zh-CN"/>
        </w:rPr>
        <w:t>.</w:t>
      </w:r>
      <w:r>
        <w:rPr>
          <w:rFonts w:hint="eastAsia" w:ascii="Times New Roman" w:hAnsi="Times New Roman"/>
          <w:color w:val="auto"/>
          <w:sz w:val="22"/>
          <w:szCs w:val="24"/>
          <w:lang w:val="zh-CN" w:eastAsia="zh-CN" w:bidi="zh-CN"/>
        </w:rPr>
        <w:t>The college will hold club activities for those</w:t>
      </w:r>
      <w:r>
        <w:rPr>
          <w:rFonts w:hint="eastAsia" w:ascii="Times New Roman" w:hAnsi="Times New Roman"/>
          <w:color w:val="auto"/>
          <w:sz w:val="22"/>
          <w:szCs w:val="24"/>
        </w:rPr>
        <w:t xml:space="preserve"> first- and second-year student.</w:t>
      </w:r>
    </w:p>
    <w:p w14:paraId="69C4FD5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(01:07:32): Okay, thanks Hao Yang</w:t>
      </w:r>
      <w:r>
        <w:rPr>
          <w:rFonts w:ascii="Times New Roman" w:hAnsi="Times New Roman" w:cs="Times New Roman"/>
          <w:lang w:eastAsia="zh-CN"/>
        </w:rPr>
        <w:t xml:space="preserve">. </w:t>
      </w:r>
      <w:r>
        <w:rPr>
          <w:rFonts w:ascii="Times New Roman" w:hAnsi="Times New Roman" w:cs="Times New Roman"/>
        </w:rPr>
        <w:t>Next, I would like to ask Peng what the biggest difficulties and challenges you encountered during your study were.</w:t>
      </w:r>
    </w:p>
    <w:p w14:paraId="46182D8E">
      <w:pPr>
        <w:jc w:val="both"/>
        <w:rPr>
          <w:rFonts w:ascii="Times New Roman" w:hAnsi="Times New Roman" w:cs="Times New Roman"/>
        </w:rPr>
      </w:pPr>
      <w:r>
        <w:rPr>
          <w:rFonts w:ascii="Times New Roman" w:hAnsi="Times New Roman" w:cs="Times New Roman"/>
        </w:rPr>
        <w:t xml:space="preserve">peng(01:08:38): Maybe it's the efficiency of the Malaysian </w:t>
      </w:r>
      <w:r>
        <w:rPr>
          <w:rFonts w:ascii="Times New Roman" w:hAnsi="Times New Roman" w:cs="Times New Roman"/>
          <w:lang w:eastAsia="zh-CN"/>
        </w:rPr>
        <w:t>side</w:t>
      </w:r>
      <w:r>
        <w:rPr>
          <w:rFonts w:ascii="Times New Roman" w:hAnsi="Times New Roman" w:cs="Times New Roman"/>
        </w:rPr>
        <w:t xml:space="preserve"> because I'm an impatient person</w:t>
      </w:r>
      <w:r>
        <w:rPr>
          <w:rFonts w:ascii="Times New Roman" w:hAnsi="Times New Roman" w:cs="Times New Roman"/>
          <w:lang w:eastAsia="zh-CN"/>
        </w:rPr>
        <w:t xml:space="preserve">, </w:t>
      </w:r>
      <w:r>
        <w:rPr>
          <w:rFonts w:ascii="Times New Roman" w:hAnsi="Times New Roman" w:cs="Times New Roman"/>
        </w:rPr>
        <w:t xml:space="preserve">so it's hard for me to accept this kind of </w:t>
      </w:r>
      <w:r>
        <w:rPr>
          <w:rFonts w:ascii="Times New Roman" w:hAnsi="Times New Roman" w:cs="Times New Roman"/>
          <w:lang w:eastAsia="zh-CN"/>
        </w:rPr>
        <w:t xml:space="preserve">inefficient </w:t>
      </w:r>
      <w:r>
        <w:rPr>
          <w:rFonts w:ascii="Times New Roman" w:hAnsi="Times New Roman" w:cs="Times New Roman"/>
        </w:rPr>
        <w:t>way of working</w:t>
      </w:r>
      <w:r>
        <w:rPr>
          <w:rFonts w:ascii="Times New Roman" w:hAnsi="Times New Roman" w:cs="Times New Roman"/>
          <w:lang w:eastAsia="zh-CN"/>
        </w:rPr>
        <w:t>, not only the teaching teacher's feedback is very slow, but also the administrative teacher's work is very procrastinating</w:t>
      </w:r>
      <w:r>
        <w:rPr>
          <w:rFonts w:ascii="Times New Roman" w:hAnsi="Times New Roman" w:cs="Times New Roman"/>
        </w:rPr>
        <w:t>.</w:t>
      </w:r>
    </w:p>
    <w:p w14:paraId="7745FCC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(01:11:01): Are there any cultural differences you can't accept?</w:t>
      </w:r>
    </w:p>
    <w:p w14:paraId="5FD0B1D4">
      <w:pPr>
        <w:jc w:val="both"/>
        <w:rPr>
          <w:rFonts w:ascii="Times New Roman" w:hAnsi="Times New Roman" w:cs="Times New Roman"/>
        </w:rPr>
      </w:pPr>
      <w:r>
        <w:rPr>
          <w:rFonts w:ascii="Times New Roman" w:hAnsi="Times New Roman" w:cs="Times New Roman"/>
        </w:rPr>
        <w:t>peng(01:11:08): I don't think so</w:t>
      </w:r>
      <w:r>
        <w:rPr>
          <w:rFonts w:ascii="Times New Roman" w:hAnsi="Times New Roman" w:cs="Times New Roman"/>
          <w:lang w:eastAsia="zh-CN"/>
        </w:rPr>
        <w:t xml:space="preserve">. I </w:t>
      </w:r>
      <w:r>
        <w:rPr>
          <w:rFonts w:ascii="Times New Roman" w:hAnsi="Times New Roman" w:cs="Times New Roman"/>
        </w:rPr>
        <w:t>understand the cultural differences, and getting along with my classmates is very pleasant and easy.</w:t>
      </w:r>
    </w:p>
    <w:p w14:paraId="314683C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(01:11:48): Okay, thank you for sharing! I would also like to ask </w:t>
      </w:r>
      <w:r>
        <w:rPr>
          <w:rFonts w:ascii="Times New Roman" w:hAnsi="Times New Roman" w:cs="Times New Roman"/>
          <w:lang w:eastAsia="zh-CN"/>
        </w:rPr>
        <w:t>Peng</w:t>
      </w:r>
      <w:r>
        <w:rPr>
          <w:rFonts w:ascii="Times New Roman" w:hAnsi="Times New Roman" w:cs="Times New Roman"/>
        </w:rPr>
        <w:t>, in what ways do you feel you have achieved more gains and growth during your study in Malaysia?</w:t>
      </w:r>
    </w:p>
    <w:p w14:paraId="481AF78D">
      <w:pPr>
        <w:jc w:val="both"/>
        <w:rPr>
          <w:rFonts w:ascii="Times New Roman" w:hAnsi="Times New Roman" w:cs="Times New Roman"/>
        </w:rPr>
      </w:pPr>
      <w:r>
        <w:rPr>
          <w:rFonts w:ascii="Times New Roman" w:hAnsi="Times New Roman" w:cs="Times New Roman"/>
        </w:rPr>
        <w:t xml:space="preserve">peng(01:12:05): I think it's in terms of autonomy. I believe Malaysia </w:t>
      </w:r>
      <w:r>
        <w:rPr>
          <w:rFonts w:ascii="Times New Roman" w:hAnsi="Times New Roman" w:cs="Times New Roman"/>
          <w:lang w:eastAsia="zh-CN"/>
        </w:rPr>
        <w:t xml:space="preserve">is a </w:t>
      </w:r>
      <w:r>
        <w:rPr>
          <w:rFonts w:ascii="Times New Roman" w:hAnsi="Times New Roman" w:cs="Times New Roman"/>
        </w:rPr>
        <w:t xml:space="preserve">multicultural </w:t>
      </w:r>
      <w:r>
        <w:rPr>
          <w:rFonts w:ascii="Times New Roman" w:hAnsi="Times New Roman" w:cs="Times New Roman"/>
          <w:lang w:eastAsia="zh-CN"/>
        </w:rPr>
        <w:t>country, and it requires us to have strong autonomy to manage our affairs.</w:t>
      </w:r>
      <w:r>
        <w:rPr>
          <w:rFonts w:ascii="Times New Roman" w:hAnsi="Times New Roman" w:cs="Times New Roman"/>
        </w:rPr>
        <w:t xml:space="preserve"> I feel that </w:t>
      </w:r>
      <w:r>
        <w:rPr>
          <w:rFonts w:ascii="Times New Roman" w:hAnsi="Times New Roman" w:cs="Times New Roman"/>
          <w:lang w:eastAsia="zh-CN"/>
        </w:rPr>
        <w:t>my independence has improved a lot</w:t>
      </w:r>
      <w:r>
        <w:rPr>
          <w:rFonts w:ascii="Times New Roman" w:hAnsi="Times New Roman" w:cs="Times New Roman"/>
        </w:rPr>
        <w:t>.</w:t>
      </w:r>
    </w:p>
    <w:p w14:paraId="3E325413">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(01:12:40): Okay, thank you for sharing. Next, please ask Tracy to chat about the biggest difficulties and challenges you encountered while studying abroad.</w:t>
      </w:r>
    </w:p>
    <w:p w14:paraId="2D0B9BFB">
      <w:pPr>
        <w:jc w:val="both"/>
        <w:rPr>
          <w:rFonts w:ascii="Times New Roman" w:hAnsi="Times New Roman" w:cs="Times New Roman"/>
          <w:lang w:eastAsia="zh-CN"/>
        </w:rPr>
      </w:pPr>
      <w:r>
        <w:rPr>
          <w:rFonts w:ascii="Times New Roman" w:hAnsi="Times New Roman" w:cs="Times New Roman"/>
        </w:rPr>
        <w:t xml:space="preserve">Trace(01:12:52): The biggest challenge is going from a Chinese-speaking environment to </w:t>
      </w:r>
      <w:r>
        <w:rPr>
          <w:rFonts w:ascii="Times New Roman" w:hAnsi="Times New Roman" w:cs="Times New Roman"/>
          <w:lang w:eastAsia="zh-CN"/>
        </w:rPr>
        <w:t>an English</w:t>
      </w:r>
      <w:r>
        <w:rPr>
          <w:rFonts w:hint="eastAsia" w:ascii="Times New Roman" w:hAnsi="Times New Roman" w:cs="Times New Roman"/>
          <w:lang w:eastAsia="zh-CN"/>
        </w:rPr>
        <w:t>-</w:t>
      </w:r>
      <w:r>
        <w:rPr>
          <w:rFonts w:ascii="Times New Roman" w:hAnsi="Times New Roman" w:cs="Times New Roman"/>
          <w:lang w:eastAsia="zh-CN"/>
        </w:rPr>
        <w:t>speaking environment</w:t>
      </w:r>
      <w:r>
        <w:rPr>
          <w:rFonts w:ascii="Times New Roman" w:hAnsi="Times New Roman" w:cs="Times New Roman"/>
        </w:rPr>
        <w:t xml:space="preserve">. It's a bit uncomfortable to go to class straight away, not just for me, but also for </w:t>
      </w:r>
      <w:r>
        <w:rPr>
          <w:rFonts w:ascii="Times New Roman" w:hAnsi="Times New Roman" w:cs="Times New Roman"/>
          <w:lang w:eastAsia="zh-CN"/>
        </w:rPr>
        <w:t xml:space="preserve">my </w:t>
      </w:r>
      <w:r>
        <w:rPr>
          <w:rFonts w:ascii="Times New Roman" w:hAnsi="Times New Roman" w:cs="Times New Roman"/>
        </w:rPr>
        <w:t xml:space="preserve">roommate </w:t>
      </w:r>
      <w:r>
        <w:rPr>
          <w:rFonts w:ascii="Times New Roman" w:hAnsi="Times New Roman" w:cs="Times New Roman"/>
          <w:lang w:eastAsia="zh-CN"/>
        </w:rPr>
        <w:t xml:space="preserve">and some of my Chinese classmates, who said </w:t>
      </w:r>
      <w:r>
        <w:rPr>
          <w:rFonts w:ascii="Times New Roman" w:hAnsi="Times New Roman" w:cs="Times New Roman"/>
        </w:rPr>
        <w:t>that they were very uncomfortable the first time they went to class. Also,</w:t>
      </w:r>
      <w:r>
        <w:rPr>
          <w:rFonts w:ascii="Times New Roman" w:hAnsi="Times New Roman" w:cs="Times New Roman"/>
          <w:lang w:eastAsia="zh-CN"/>
        </w:rPr>
        <w:t xml:space="preserve"> the teacher would have an accent, so it's very uneasy to go to class in an all-English environment where they don't understand what they are talking about.</w:t>
      </w:r>
    </w:p>
    <w:p w14:paraId="588F4B0F">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(01:13:37): Have you implemented some kind of improvement strategy</w:t>
      </w:r>
      <w:r>
        <w:rPr>
          <w:rFonts w:ascii="Times New Roman" w:hAnsi="Times New Roman" w:cs="Times New Roman"/>
          <w:lang w:eastAsia="zh-CN"/>
        </w:rPr>
        <w:t>?</w:t>
      </w:r>
    </w:p>
    <w:p w14:paraId="41148D72">
      <w:pPr>
        <w:jc w:val="both"/>
        <w:rPr>
          <w:rFonts w:ascii="Times New Roman" w:hAnsi="Times New Roman" w:cs="Times New Roman"/>
        </w:rPr>
      </w:pPr>
      <w:r>
        <w:rPr>
          <w:rFonts w:ascii="Times New Roman" w:hAnsi="Times New Roman" w:cs="Times New Roman"/>
        </w:rPr>
        <w:t xml:space="preserve">Trace(01:13:44): </w:t>
      </w:r>
      <w:r>
        <w:rPr>
          <w:rFonts w:ascii="Times New Roman" w:hAnsi="Times New Roman" w:cs="Times New Roman"/>
          <w:lang w:eastAsia="zh-CN"/>
        </w:rPr>
        <w:t xml:space="preserve">At </w:t>
      </w:r>
      <w:r>
        <w:rPr>
          <w:rFonts w:ascii="Times New Roman" w:hAnsi="Times New Roman" w:cs="Times New Roman"/>
        </w:rPr>
        <w:t>first</w:t>
      </w:r>
      <w:r>
        <w:rPr>
          <w:rFonts w:ascii="Times New Roman" w:hAnsi="Times New Roman" w:cs="Times New Roman"/>
          <w:lang w:eastAsia="zh-CN"/>
        </w:rPr>
        <w:t xml:space="preserve">, I would use </w:t>
      </w:r>
      <w:r>
        <w:rPr>
          <w:rFonts w:ascii="Times New Roman" w:hAnsi="Times New Roman" w:cs="Times New Roman"/>
        </w:rPr>
        <w:t xml:space="preserve">software to record </w:t>
      </w:r>
      <w:r>
        <w:rPr>
          <w:rFonts w:ascii="Times New Roman" w:hAnsi="Times New Roman" w:cs="Times New Roman"/>
          <w:lang w:eastAsia="zh-CN"/>
        </w:rPr>
        <w:t xml:space="preserve">and watch the </w:t>
      </w:r>
      <w:r>
        <w:rPr>
          <w:rFonts w:ascii="Times New Roman" w:hAnsi="Times New Roman" w:cs="Times New Roman"/>
        </w:rPr>
        <w:t xml:space="preserve">subtitles translated in real-time, and then I would try to understand it slowly. </w:t>
      </w:r>
      <w:r>
        <w:rPr>
          <w:rFonts w:ascii="Times New Roman" w:hAnsi="Times New Roman" w:cs="Times New Roman"/>
          <w:lang w:eastAsia="zh-CN"/>
        </w:rPr>
        <w:t xml:space="preserve">Another way to get used to it quickly is to watch videos with accents close to the teacher's to study their pronunciation patterns. Once I understand them, it's easier to </w:t>
      </w:r>
      <w:r>
        <w:rPr>
          <w:rFonts w:ascii="Times New Roman" w:hAnsi="Times New Roman" w:cs="Times New Roman"/>
        </w:rPr>
        <w:t>listen to and understand them.</w:t>
      </w:r>
    </w:p>
    <w:p w14:paraId="4F44BE24">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(01:14:29): Okay, have you ever encountered this kind of situation and phenomenon that you couldn't accept because of cultural differences during your study abroad</w:t>
      </w:r>
      <w:r>
        <w:rPr>
          <w:rFonts w:ascii="Times New Roman" w:hAnsi="Times New Roman" w:cs="Times New Roman"/>
          <w:lang w:eastAsia="zh-CN"/>
        </w:rPr>
        <w:t>?</w:t>
      </w:r>
    </w:p>
    <w:p w14:paraId="5C2DA08A">
      <w:pPr>
        <w:jc w:val="both"/>
        <w:rPr>
          <w:rFonts w:ascii="Times New Roman" w:hAnsi="Times New Roman" w:cs="Times New Roman"/>
        </w:rPr>
      </w:pPr>
      <w:r>
        <w:rPr>
          <w:rFonts w:ascii="Times New Roman" w:hAnsi="Times New Roman" w:cs="Times New Roman"/>
        </w:rPr>
        <w:t>Trace(01:14:41): Not at the moment, because I'm more accepting of all things, and things just exist for a reason</w:t>
      </w:r>
      <w:r>
        <w:rPr>
          <w:rFonts w:ascii="Times New Roman" w:hAnsi="Times New Roman" w:cs="Times New Roman"/>
          <w:lang w:eastAsia="zh-CN"/>
        </w:rPr>
        <w:t>. Just understand each other and respect each other,</w:t>
      </w:r>
      <w:r>
        <w:rPr>
          <w:rFonts w:ascii="Times New Roman" w:hAnsi="Times New Roman" w:cs="Times New Roman"/>
        </w:rPr>
        <w:t xml:space="preserve"> </w:t>
      </w:r>
      <w:r>
        <w:rPr>
          <w:rFonts w:ascii="Times New Roman" w:hAnsi="Times New Roman" w:cs="Times New Roman"/>
          <w:lang w:eastAsia="zh-CN"/>
        </w:rPr>
        <w:t>okay</w:t>
      </w:r>
      <w:r>
        <w:rPr>
          <w:rFonts w:ascii="Times New Roman" w:hAnsi="Times New Roman" w:cs="Times New Roman"/>
        </w:rPr>
        <w:t>?</w:t>
      </w:r>
    </w:p>
    <w:p w14:paraId="3BE356C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(01:15:02): Okay, does </w:t>
      </w:r>
      <w:r>
        <w:rPr>
          <w:rFonts w:ascii="Times New Roman" w:hAnsi="Times New Roman" w:cs="Times New Roman"/>
          <w:lang w:eastAsia="zh-CN"/>
        </w:rPr>
        <w:t>Taylor's University</w:t>
      </w:r>
      <w:r>
        <w:rPr>
          <w:rFonts w:ascii="Times New Roman" w:hAnsi="Times New Roman" w:cs="Times New Roman"/>
        </w:rPr>
        <w:t xml:space="preserve"> offers any activities and support to help you adapt to the local culture quickly?</w:t>
      </w:r>
    </w:p>
    <w:p w14:paraId="43A86BB5">
      <w:pPr>
        <w:jc w:val="both"/>
        <w:rPr>
          <w:rFonts w:ascii="Times New Roman" w:hAnsi="Times New Roman" w:cs="Times New Roman"/>
        </w:rPr>
      </w:pPr>
      <w:r>
        <w:rPr>
          <w:rFonts w:ascii="Times New Roman" w:hAnsi="Times New Roman" w:cs="Times New Roman"/>
        </w:rPr>
        <w:t xml:space="preserve">Trace(01:15:14): After the international students have </w:t>
      </w:r>
      <w:r>
        <w:rPr>
          <w:rFonts w:hint="eastAsia" w:ascii="Times New Roman" w:hAnsi="Times New Roman" w:cs="Times New Roman"/>
          <w:lang w:val="en-US" w:eastAsia="zh-CN"/>
        </w:rPr>
        <w:t>enrolled in</w:t>
      </w:r>
      <w:r>
        <w:rPr>
          <w:rFonts w:ascii="Times New Roman" w:hAnsi="Times New Roman" w:cs="Times New Roman"/>
        </w:rPr>
        <w:t xml:space="preserve"> the </w:t>
      </w:r>
      <w:r>
        <w:rPr>
          <w:rFonts w:ascii="Times New Roman" w:hAnsi="Times New Roman" w:cs="Times New Roman"/>
          <w:lang w:eastAsia="zh-CN"/>
        </w:rPr>
        <w:t>university</w:t>
      </w:r>
      <w:r>
        <w:rPr>
          <w:rFonts w:ascii="Times New Roman" w:hAnsi="Times New Roman" w:cs="Times New Roman"/>
        </w:rPr>
        <w:t>,</w:t>
      </w:r>
      <w:r>
        <w:rPr>
          <w:rFonts w:ascii="Times New Roman" w:hAnsi="Times New Roman" w:cs="Times New Roman"/>
          <w:lang w:eastAsia="zh-CN"/>
        </w:rPr>
        <w:t xml:space="preserve"> the university will organise a </w:t>
      </w:r>
      <w:r>
        <w:rPr>
          <w:rFonts w:ascii="Times New Roman" w:hAnsi="Times New Roman" w:cs="Times New Roman"/>
        </w:rPr>
        <w:t xml:space="preserve">tour </w:t>
      </w:r>
      <w:r>
        <w:rPr>
          <w:rFonts w:ascii="Times New Roman" w:hAnsi="Times New Roman" w:cs="Times New Roman"/>
          <w:lang w:eastAsia="zh-CN"/>
        </w:rPr>
        <w:t>to</w:t>
      </w:r>
      <w:r>
        <w:rPr>
          <w:rFonts w:ascii="Times New Roman" w:hAnsi="Times New Roman" w:cs="Times New Roman"/>
        </w:rPr>
        <w:t xml:space="preserve"> visit KL</w:t>
      </w:r>
      <w:r>
        <w:rPr>
          <w:rFonts w:ascii="Times New Roman" w:hAnsi="Times New Roman" w:cs="Times New Roman"/>
          <w:lang w:eastAsia="zh-CN"/>
        </w:rPr>
        <w:t xml:space="preserve">. The university will provide a bus and take the new students </w:t>
      </w:r>
      <w:r>
        <w:rPr>
          <w:rFonts w:ascii="Times New Roman" w:hAnsi="Times New Roman" w:cs="Times New Roman"/>
        </w:rPr>
        <w:t xml:space="preserve">to some of the more famous places in KL </w:t>
      </w:r>
      <w:r>
        <w:rPr>
          <w:rFonts w:ascii="Times New Roman" w:hAnsi="Times New Roman" w:cs="Times New Roman"/>
          <w:lang w:eastAsia="zh-CN"/>
        </w:rPr>
        <w:t xml:space="preserve">on a certain weekend. </w:t>
      </w:r>
      <w:r>
        <w:rPr>
          <w:rFonts w:ascii="Times New Roman" w:hAnsi="Times New Roman" w:cs="Times New Roman"/>
        </w:rPr>
        <w:t xml:space="preserve">During that time, they will all have a </w:t>
      </w:r>
      <w:r>
        <w:rPr>
          <w:rFonts w:ascii="Times New Roman" w:hAnsi="Times New Roman" w:cs="Times New Roman"/>
          <w:lang w:eastAsia="zh-CN"/>
        </w:rPr>
        <w:t xml:space="preserve">meal </w:t>
      </w:r>
      <w:r>
        <w:rPr>
          <w:rFonts w:ascii="Times New Roman" w:hAnsi="Times New Roman" w:cs="Times New Roman"/>
        </w:rPr>
        <w:t>together and socialise.</w:t>
      </w:r>
    </w:p>
    <w:p w14:paraId="183A43B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(01:15:46): That's pretty good. What aspects of personal growth do you feel you achieved while studying abroad?</w:t>
      </w:r>
    </w:p>
    <w:p w14:paraId="6677ACC1">
      <w:pPr>
        <w:jc w:val="both"/>
        <w:rPr>
          <w:rFonts w:ascii="Times New Roman" w:hAnsi="Times New Roman" w:cs="Times New Roman"/>
        </w:rPr>
      </w:pPr>
      <w:r>
        <w:rPr>
          <w:rFonts w:ascii="Times New Roman" w:hAnsi="Times New Roman" w:cs="Times New Roman"/>
        </w:rPr>
        <w:t>Trace (01:16:00): The first one is being more independent. After going abroad</w:t>
      </w:r>
      <w:r>
        <w:rPr>
          <w:rFonts w:ascii="Times New Roman" w:hAnsi="Times New Roman" w:cs="Times New Roman"/>
          <w:lang w:eastAsia="zh-CN"/>
        </w:rPr>
        <w:t>,</w:t>
      </w:r>
      <w:r>
        <w:rPr>
          <w:rFonts w:ascii="Times New Roman" w:hAnsi="Times New Roman" w:cs="Times New Roman"/>
        </w:rPr>
        <w:t xml:space="preserve"> I found that I am more independent because I don't </w:t>
      </w:r>
      <w:r>
        <w:rPr>
          <w:rFonts w:ascii="Times New Roman" w:hAnsi="Times New Roman" w:cs="Times New Roman"/>
          <w:lang w:eastAsia="zh-CN"/>
        </w:rPr>
        <w:t xml:space="preserve">have </w:t>
      </w:r>
      <w:r>
        <w:rPr>
          <w:rFonts w:ascii="Times New Roman" w:hAnsi="Times New Roman" w:cs="Times New Roman"/>
        </w:rPr>
        <w:t>friends and family at home</w:t>
      </w:r>
      <w:r>
        <w:rPr>
          <w:rFonts w:ascii="Times New Roman" w:hAnsi="Times New Roman" w:cs="Times New Roman"/>
          <w:lang w:eastAsia="zh-CN"/>
        </w:rPr>
        <w:t>. I</w:t>
      </w:r>
      <w:r>
        <w:rPr>
          <w:rFonts w:ascii="Times New Roman" w:hAnsi="Times New Roman" w:cs="Times New Roman"/>
        </w:rPr>
        <w:t xml:space="preserve">n many cases, I have </w:t>
      </w:r>
      <w:r>
        <w:rPr>
          <w:rFonts w:ascii="Times New Roman" w:hAnsi="Times New Roman" w:cs="Times New Roman"/>
          <w:lang w:eastAsia="zh-CN"/>
        </w:rPr>
        <w:t>to deal with all kinds of things by myself</w:t>
      </w:r>
      <w:r>
        <w:rPr>
          <w:rFonts w:ascii="Times New Roman" w:hAnsi="Times New Roman" w:cs="Times New Roman"/>
        </w:rPr>
        <w:t>.</w:t>
      </w:r>
    </w:p>
    <w:p w14:paraId="505399F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(01:16:29): Do you have any advice for undergraduate students coming to Malaysia to study?</w:t>
      </w:r>
    </w:p>
    <w:p w14:paraId="0F6C90D3">
      <w:pPr>
        <w:jc w:val="both"/>
        <w:rPr>
          <w:rFonts w:ascii="Times New Roman" w:hAnsi="Times New Roman" w:cs="Times New Roman"/>
          <w:lang w:eastAsia="zh-CN"/>
        </w:rPr>
      </w:pPr>
      <w:r>
        <w:rPr>
          <w:rFonts w:ascii="Times New Roman" w:hAnsi="Times New Roman" w:cs="Times New Roman"/>
        </w:rPr>
        <w:t xml:space="preserve">Trace(01:16:38): </w:t>
      </w:r>
      <w:r>
        <w:rPr>
          <w:rFonts w:ascii="Times New Roman" w:hAnsi="Times New Roman" w:cs="Times New Roman"/>
          <w:lang w:eastAsia="zh-CN"/>
        </w:rPr>
        <w:t xml:space="preserve">It is recommended that you </w:t>
      </w:r>
      <w:r>
        <w:rPr>
          <w:rFonts w:ascii="Times New Roman" w:hAnsi="Times New Roman" w:cs="Times New Roman"/>
        </w:rPr>
        <w:t xml:space="preserve">learn English. </w:t>
      </w:r>
      <w:r>
        <w:rPr>
          <w:rFonts w:ascii="Times New Roman" w:hAnsi="Times New Roman" w:cs="Times New Roman"/>
          <w:lang w:eastAsia="zh-CN"/>
        </w:rPr>
        <w:t xml:space="preserve">If you </w:t>
      </w:r>
      <w:r>
        <w:rPr>
          <w:rFonts w:ascii="Times New Roman" w:hAnsi="Times New Roman" w:cs="Times New Roman"/>
        </w:rPr>
        <w:t>can't speak English, learning to speak Cantonese is okay</w:t>
      </w:r>
      <w:r>
        <w:rPr>
          <w:rFonts w:ascii="Times New Roman" w:hAnsi="Times New Roman" w:cs="Times New Roman"/>
          <w:lang w:eastAsia="zh-CN"/>
        </w:rPr>
        <w:t>.</w:t>
      </w:r>
    </w:p>
    <w:p w14:paraId="3247CF1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(01:16:54): Okay, thanks for the advice</w:t>
      </w:r>
      <w:r>
        <w:rPr>
          <w:rFonts w:ascii="Times New Roman" w:hAnsi="Times New Roman" w:cs="Times New Roman"/>
          <w:lang w:eastAsia="zh-CN"/>
        </w:rPr>
        <w:t xml:space="preserve">. </w:t>
      </w:r>
      <w:r>
        <w:rPr>
          <w:rFonts w:ascii="Times New Roman" w:hAnsi="Times New Roman" w:cs="Times New Roman"/>
        </w:rPr>
        <w:t xml:space="preserve">Next, could </w:t>
      </w:r>
      <w:r>
        <w:rPr>
          <w:rFonts w:ascii="Times New Roman" w:hAnsi="Times New Roman" w:cs="Times New Roman"/>
          <w:lang w:eastAsia="zh-CN"/>
        </w:rPr>
        <w:t xml:space="preserve">Amy </w:t>
      </w:r>
      <w:r>
        <w:rPr>
          <w:rFonts w:ascii="Times New Roman" w:hAnsi="Times New Roman" w:cs="Times New Roman"/>
        </w:rPr>
        <w:t>please tell us the biggest difficulties and challenges you encountered while studying in Malaysia?</w:t>
      </w:r>
    </w:p>
    <w:p w14:paraId="0F2F2D96">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01:17:07): </w:t>
      </w:r>
      <w:r>
        <w:rPr>
          <w:rFonts w:ascii="Times New Roman" w:hAnsi="Times New Roman" w:cs="Times New Roman"/>
          <w:lang w:val="en-US" w:eastAsia="zh-CN"/>
        </w:rPr>
        <w:t xml:space="preserve">First, I'm concerned about how it will impact my GPA. Exams can contain a lot of specialized language, and I worry a lot when I can't grasp what the </w:t>
      </w:r>
      <w:r>
        <w:rPr>
          <w:rFonts w:hint="eastAsia" w:ascii="Times New Roman" w:hAnsi="Times New Roman" w:cs="Times New Roman"/>
          <w:lang w:val="en-US" w:eastAsia="zh-CN"/>
        </w:rPr>
        <w:t xml:space="preserve">test </w:t>
      </w:r>
      <w:r>
        <w:rPr>
          <w:rFonts w:ascii="Times New Roman" w:hAnsi="Times New Roman" w:cs="Times New Roman"/>
          <w:lang w:val="en-US" w:eastAsia="zh-CN"/>
        </w:rPr>
        <w:t>paper is asking.</w:t>
      </w:r>
      <w:r>
        <w:rPr>
          <w:rFonts w:ascii="Times New Roman" w:hAnsi="Times New Roman" w:cs="Times New Roman"/>
        </w:rPr>
        <w:t xml:space="preserve"> The second one </w:t>
      </w:r>
      <w:r>
        <w:rPr>
          <w:rFonts w:ascii="Times New Roman" w:hAnsi="Times New Roman" w:cs="Times New Roman"/>
          <w:lang w:eastAsia="zh-CN"/>
        </w:rPr>
        <w:t xml:space="preserve">is a </w:t>
      </w:r>
      <w:r>
        <w:rPr>
          <w:rFonts w:ascii="Times New Roman" w:hAnsi="Times New Roman" w:cs="Times New Roman"/>
        </w:rPr>
        <w:t>group assignment</w:t>
      </w:r>
      <w:r>
        <w:rPr>
          <w:rFonts w:ascii="Times New Roman" w:hAnsi="Times New Roman" w:cs="Times New Roman"/>
          <w:lang w:eastAsia="zh-CN"/>
        </w:rPr>
        <w:t xml:space="preserve">. </w:t>
      </w:r>
      <w:r>
        <w:rPr>
          <w:rFonts w:ascii="Times New Roman" w:hAnsi="Times New Roman" w:cs="Times New Roman"/>
        </w:rPr>
        <w:t xml:space="preserve">Last semester, there was a </w:t>
      </w:r>
      <w:r>
        <w:rPr>
          <w:rFonts w:ascii="Times New Roman" w:hAnsi="Times New Roman" w:cs="Times New Roman"/>
          <w:lang w:eastAsia="zh-CN"/>
        </w:rPr>
        <w:t xml:space="preserve">student from </w:t>
      </w:r>
      <w:r>
        <w:rPr>
          <w:rFonts w:ascii="Times New Roman" w:hAnsi="Times New Roman" w:cs="Times New Roman"/>
        </w:rPr>
        <w:t xml:space="preserve">India </w:t>
      </w:r>
      <w:r>
        <w:rPr>
          <w:rFonts w:ascii="Times New Roman" w:hAnsi="Times New Roman" w:cs="Times New Roman"/>
          <w:lang w:eastAsia="zh-CN"/>
        </w:rPr>
        <w:t xml:space="preserve">in </w:t>
      </w:r>
      <w:r>
        <w:rPr>
          <w:rFonts w:ascii="Times New Roman" w:hAnsi="Times New Roman" w:cs="Times New Roman"/>
        </w:rPr>
        <w:t xml:space="preserve">my group, and he would discriminate </w:t>
      </w:r>
      <w:r>
        <w:rPr>
          <w:rFonts w:ascii="Times New Roman" w:hAnsi="Times New Roman" w:cs="Times New Roman"/>
          <w:lang w:eastAsia="zh-CN"/>
        </w:rPr>
        <w:t>against us. A</w:t>
      </w:r>
      <w:r>
        <w:rPr>
          <w:rFonts w:ascii="Times New Roman" w:hAnsi="Times New Roman" w:cs="Times New Roman"/>
        </w:rPr>
        <w:t xml:space="preserve">lso, they would be more selfish and only care about themselves. </w:t>
      </w:r>
      <w:r>
        <w:rPr>
          <w:rFonts w:ascii="Times New Roman" w:hAnsi="Times New Roman" w:cs="Times New Roman"/>
          <w:lang w:eastAsia="zh-CN"/>
        </w:rPr>
        <w:t xml:space="preserve">For example, when </w:t>
      </w:r>
      <w:r>
        <w:rPr>
          <w:rFonts w:ascii="Times New Roman" w:hAnsi="Times New Roman" w:cs="Times New Roman"/>
        </w:rPr>
        <w:t xml:space="preserve">we were about to hand in the video for a group assignment, </w:t>
      </w:r>
      <w:r>
        <w:rPr>
          <w:rFonts w:ascii="Times New Roman" w:hAnsi="Times New Roman" w:cs="Times New Roman"/>
          <w:lang w:eastAsia="zh-CN"/>
        </w:rPr>
        <w:t xml:space="preserve">the Indian student </w:t>
      </w:r>
      <w:r>
        <w:rPr>
          <w:rFonts w:ascii="Times New Roman" w:hAnsi="Times New Roman" w:cs="Times New Roman"/>
        </w:rPr>
        <w:t xml:space="preserve">found out that it was wrong. Still, he never said anything while we were working on it and then quarrelled </w:t>
      </w:r>
      <w:r>
        <w:rPr>
          <w:rFonts w:ascii="Times New Roman" w:hAnsi="Times New Roman" w:cs="Times New Roman"/>
          <w:lang w:eastAsia="zh-CN"/>
        </w:rPr>
        <w:t xml:space="preserve">with us when </w:t>
      </w:r>
      <w:r>
        <w:rPr>
          <w:rFonts w:ascii="Times New Roman" w:hAnsi="Times New Roman" w:cs="Times New Roman"/>
        </w:rPr>
        <w:t>we were done</w:t>
      </w:r>
      <w:r>
        <w:rPr>
          <w:rFonts w:ascii="Times New Roman" w:hAnsi="Times New Roman" w:cs="Times New Roman"/>
          <w:lang w:eastAsia="zh-CN"/>
        </w:rPr>
        <w:t xml:space="preserve">. Another time, we asked an Indian student to </w:t>
      </w:r>
      <w:r>
        <w:rPr>
          <w:rFonts w:ascii="Times New Roman" w:hAnsi="Times New Roman" w:cs="Times New Roman"/>
        </w:rPr>
        <w:t xml:space="preserve">help us make </w:t>
      </w:r>
      <w:r>
        <w:rPr>
          <w:rFonts w:ascii="Times New Roman" w:hAnsi="Times New Roman" w:cs="Times New Roman"/>
          <w:lang w:eastAsia="zh-CN"/>
        </w:rPr>
        <w:t xml:space="preserve">a </w:t>
      </w:r>
      <w:r>
        <w:rPr>
          <w:rFonts w:ascii="Times New Roman" w:hAnsi="Times New Roman" w:cs="Times New Roman"/>
        </w:rPr>
        <w:t xml:space="preserve">video for </w:t>
      </w:r>
      <w:r>
        <w:rPr>
          <w:rFonts w:ascii="Times New Roman" w:hAnsi="Times New Roman" w:cs="Times New Roman"/>
          <w:lang w:eastAsia="zh-CN"/>
        </w:rPr>
        <w:t xml:space="preserve">a course </w:t>
      </w:r>
      <w:r>
        <w:rPr>
          <w:rFonts w:ascii="Times New Roman" w:hAnsi="Times New Roman" w:cs="Times New Roman"/>
        </w:rPr>
        <w:t xml:space="preserve">because their English was better, and </w:t>
      </w:r>
      <w:r>
        <w:rPr>
          <w:rFonts w:ascii="Times New Roman" w:hAnsi="Times New Roman" w:cs="Times New Roman"/>
          <w:lang w:eastAsia="zh-CN"/>
        </w:rPr>
        <w:t xml:space="preserve">we wanted to treat them to a meal to thank them, but it was Ramadan, so we couldn't. We asked him to put the video in the back of the room, but he didn't do it. We asked him to upload </w:t>
      </w:r>
      <w:r>
        <w:rPr>
          <w:rFonts w:ascii="Times New Roman" w:hAnsi="Times New Roman" w:cs="Times New Roman"/>
        </w:rPr>
        <w:t xml:space="preserve">the </w:t>
      </w:r>
      <w:r>
        <w:rPr>
          <w:rFonts w:ascii="Times New Roman" w:hAnsi="Times New Roman" w:cs="Times New Roman"/>
          <w:lang w:eastAsia="zh-CN"/>
        </w:rPr>
        <w:t xml:space="preserve">video to </w:t>
      </w:r>
      <w:r>
        <w:rPr>
          <w:rFonts w:ascii="Times New Roman" w:hAnsi="Times New Roman" w:cs="Times New Roman"/>
        </w:rPr>
        <w:t>Instagram</w:t>
      </w:r>
      <w:r>
        <w:rPr>
          <w:rFonts w:ascii="Times New Roman" w:hAnsi="Times New Roman" w:cs="Times New Roman"/>
          <w:lang w:eastAsia="zh-CN"/>
        </w:rPr>
        <w:t xml:space="preserve">, and </w:t>
      </w:r>
      <w:r>
        <w:rPr>
          <w:rFonts w:ascii="Times New Roman" w:hAnsi="Times New Roman" w:cs="Times New Roman"/>
        </w:rPr>
        <w:t xml:space="preserve">I kept pushing him, but the Indian </w:t>
      </w:r>
      <w:r>
        <w:rPr>
          <w:rFonts w:ascii="Times New Roman" w:hAnsi="Times New Roman" w:cs="Times New Roman"/>
          <w:lang w:eastAsia="zh-CN"/>
        </w:rPr>
        <w:t xml:space="preserve">student </w:t>
      </w:r>
      <w:r>
        <w:rPr>
          <w:rFonts w:ascii="Times New Roman" w:hAnsi="Times New Roman" w:cs="Times New Roman"/>
        </w:rPr>
        <w:t>just wouldn't put it up</w:t>
      </w:r>
      <w:r>
        <w:rPr>
          <w:rFonts w:ascii="Times New Roman" w:hAnsi="Times New Roman" w:cs="Times New Roman"/>
          <w:lang w:eastAsia="zh-CN"/>
        </w:rPr>
        <w:t xml:space="preserve">, and </w:t>
      </w:r>
      <w:r>
        <w:rPr>
          <w:rFonts w:ascii="Times New Roman" w:hAnsi="Times New Roman" w:cs="Times New Roman"/>
        </w:rPr>
        <w:t>I was a bit short-tempered, so I just handed it in</w:t>
      </w:r>
      <w:r>
        <w:rPr>
          <w:rFonts w:ascii="Times New Roman" w:hAnsi="Times New Roman" w:cs="Times New Roman"/>
          <w:lang w:eastAsia="zh-CN"/>
        </w:rPr>
        <w:t xml:space="preserve">. </w:t>
      </w:r>
      <w:r>
        <w:rPr>
          <w:rFonts w:ascii="Times New Roman" w:hAnsi="Times New Roman" w:cs="Times New Roman"/>
        </w:rPr>
        <w:t>When the assignment was due, with maybe seven hours left</w:t>
      </w:r>
      <w:r>
        <w:rPr>
          <w:rFonts w:ascii="Times New Roman" w:hAnsi="Times New Roman" w:cs="Times New Roman"/>
          <w:lang w:eastAsia="zh-CN"/>
        </w:rPr>
        <w:t xml:space="preserve">, </w:t>
      </w:r>
      <w:r>
        <w:rPr>
          <w:rFonts w:ascii="Times New Roman" w:hAnsi="Times New Roman" w:cs="Times New Roman"/>
        </w:rPr>
        <w:t>he sent it to me and asked me to hand it in for him. I said I don't care, I've already handed it in. You didn't hand it in when I asked you to, so you'll get it yourself now</w:t>
      </w:r>
      <w:r>
        <w:rPr>
          <w:rFonts w:ascii="Times New Roman" w:hAnsi="Times New Roman" w:cs="Times New Roman"/>
          <w:lang w:eastAsia="zh-CN"/>
        </w:rPr>
        <w:t xml:space="preserve">. Then </w:t>
      </w:r>
      <w:r>
        <w:rPr>
          <w:rFonts w:ascii="Times New Roman" w:hAnsi="Times New Roman" w:cs="Times New Roman"/>
        </w:rPr>
        <w:t>he started to threaten me</w:t>
      </w:r>
      <w:r>
        <w:rPr>
          <w:rFonts w:ascii="Times New Roman" w:hAnsi="Times New Roman" w:cs="Times New Roman"/>
          <w:lang w:eastAsia="zh-CN"/>
        </w:rPr>
        <w:t xml:space="preserve">, and he went to the teacher and complained. </w:t>
      </w:r>
      <w:r>
        <w:rPr>
          <w:rFonts w:ascii="Times New Roman" w:hAnsi="Times New Roman" w:cs="Times New Roman"/>
        </w:rPr>
        <w:t>The whole thing made our group'</w:t>
      </w:r>
      <w:r>
        <w:rPr>
          <w:rFonts w:ascii="Times New Roman" w:hAnsi="Times New Roman" w:cs="Times New Roman"/>
          <w:lang w:eastAsia="zh-CN"/>
        </w:rPr>
        <w:t xml:space="preserve">s </w:t>
      </w:r>
      <w:r>
        <w:rPr>
          <w:rFonts w:ascii="Times New Roman" w:hAnsi="Times New Roman" w:cs="Times New Roman"/>
        </w:rPr>
        <w:t xml:space="preserve">impression on the teacher not particularly favourable, and at the end of the day, </w:t>
      </w:r>
      <w:r>
        <w:rPr>
          <w:rFonts w:ascii="Times New Roman" w:hAnsi="Times New Roman" w:cs="Times New Roman"/>
          <w:lang w:eastAsia="zh-CN"/>
        </w:rPr>
        <w:t xml:space="preserve">the scores </w:t>
      </w:r>
      <w:r>
        <w:rPr>
          <w:rFonts w:ascii="Times New Roman" w:hAnsi="Times New Roman" w:cs="Times New Roman"/>
        </w:rPr>
        <w:t>weren't as high as we</w:t>
      </w:r>
      <w:r>
        <w:rPr>
          <w:rFonts w:ascii="Times New Roman" w:hAnsi="Times New Roman" w:cs="Times New Roman"/>
          <w:lang w:eastAsia="zh-CN"/>
        </w:rPr>
        <w:t>'</w:t>
      </w:r>
      <w:r>
        <w:rPr>
          <w:rFonts w:ascii="Times New Roman" w:hAnsi="Times New Roman" w:cs="Times New Roman"/>
        </w:rPr>
        <w:t>d hoped</w:t>
      </w:r>
      <w:r>
        <w:rPr>
          <w:rFonts w:ascii="Times New Roman" w:hAnsi="Times New Roman" w:cs="Times New Roman"/>
          <w:lang w:eastAsia="zh-CN"/>
        </w:rPr>
        <w:t>.</w:t>
      </w:r>
      <w:r>
        <w:rPr>
          <w:rFonts w:ascii="Times New Roman" w:hAnsi="Times New Roman" w:cs="Times New Roman"/>
        </w:rPr>
        <w:t xml:space="preserve"> But I really don't want to spoil them.</w:t>
      </w:r>
    </w:p>
    <w:p w14:paraId="3B819FC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(01:19:58): Okay, I would also like to ask </w:t>
      </w:r>
      <w:r>
        <w:rPr>
          <w:rFonts w:ascii="Times New Roman" w:hAnsi="Times New Roman" w:cs="Times New Roman"/>
          <w:lang w:eastAsia="zh-CN"/>
        </w:rPr>
        <w:t xml:space="preserve">Amy, </w:t>
      </w:r>
      <w:r>
        <w:rPr>
          <w:rFonts w:ascii="Times New Roman" w:hAnsi="Times New Roman" w:cs="Times New Roman"/>
        </w:rPr>
        <w:t>in what ways do you feel you have grown and gained more during your study in Malaysia?</w:t>
      </w:r>
    </w:p>
    <w:p w14:paraId="099ED0D1">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01:20:10): </w:t>
      </w:r>
      <w:r>
        <w:rPr>
          <w:rFonts w:ascii="Times New Roman" w:hAnsi="Times New Roman" w:cs="Times New Roman"/>
          <w:lang w:eastAsia="zh-CN"/>
        </w:rPr>
        <w:t xml:space="preserve">The first thing </w:t>
      </w:r>
      <w:r>
        <w:rPr>
          <w:rFonts w:ascii="Times New Roman" w:hAnsi="Times New Roman" w:cs="Times New Roman"/>
        </w:rPr>
        <w:t>I've learnt is that I've become more open and outgoing</w:t>
      </w:r>
      <w:r>
        <w:rPr>
          <w:rFonts w:ascii="Times New Roman" w:hAnsi="Times New Roman" w:cs="Times New Roman"/>
          <w:lang w:eastAsia="zh-CN"/>
        </w:rPr>
        <w:t>. It'</w:t>
      </w:r>
      <w:r>
        <w:rPr>
          <w:rFonts w:ascii="Times New Roman" w:hAnsi="Times New Roman" w:cs="Times New Roman"/>
        </w:rPr>
        <w:t>s true that everyone is more enthusiastic and likes to make friends, plus I'</w:t>
      </w:r>
      <w:r>
        <w:rPr>
          <w:rFonts w:ascii="Times New Roman" w:hAnsi="Times New Roman" w:cs="Times New Roman"/>
          <w:lang w:eastAsia="zh-CN"/>
        </w:rPr>
        <w:t xml:space="preserve">ve </w:t>
      </w:r>
      <w:r>
        <w:rPr>
          <w:rFonts w:ascii="Times New Roman" w:hAnsi="Times New Roman" w:cs="Times New Roman"/>
        </w:rPr>
        <w:t xml:space="preserve">joined a lot of clubs and made a lot of friends. </w:t>
      </w:r>
      <w:r>
        <w:rPr>
          <w:rFonts w:ascii="Times New Roman" w:hAnsi="Times New Roman" w:cs="Times New Roman"/>
          <w:lang w:eastAsia="zh-CN"/>
        </w:rPr>
        <w:t>Second, I am not so anxious; many people will be late, so I am not so anxious, and I have experienced</w:t>
      </w:r>
      <w:r>
        <w:rPr>
          <w:rFonts w:ascii="Times New Roman" w:hAnsi="Times New Roman" w:cs="Times New Roman"/>
        </w:rPr>
        <w:t xml:space="preserve"> some helplessness already.</w:t>
      </w:r>
    </w:p>
    <w:p w14:paraId="2811F24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(01:20:54): Okay, do you have any advice for upcoming undergrads?</w:t>
      </w:r>
    </w:p>
    <w:p w14:paraId="71824405">
      <w:pPr>
        <w:jc w:val="both"/>
        <w:rPr>
          <w:rFonts w:ascii="Times New Roman" w:hAnsi="Times New Roman" w:cs="Times New Roman"/>
        </w:rPr>
      </w:pPr>
      <w:r>
        <w:rPr>
          <w:rFonts w:ascii="Times New Roman" w:hAnsi="Times New Roman" w:cs="Times New Roman"/>
        </w:rPr>
        <w:t xml:space="preserve">Jiaqi Xu </w:t>
      </w:r>
      <w:r>
        <w:rPr>
          <w:rFonts w:ascii="Times New Roman" w:hAnsi="Times New Roman" w:cs="Times New Roman"/>
          <w:lang w:eastAsia="zh-CN"/>
        </w:rPr>
        <w:t>(</w:t>
      </w:r>
      <w:r>
        <w:rPr>
          <w:rFonts w:ascii="Times New Roman" w:hAnsi="Times New Roman" w:cs="Times New Roman"/>
        </w:rPr>
        <w:t xml:space="preserve">01:20:58): I would like to suggest you </w:t>
      </w:r>
      <w:r>
        <w:rPr>
          <w:rFonts w:ascii="Times New Roman" w:hAnsi="Times New Roman" w:cs="Times New Roman"/>
          <w:lang w:eastAsia="zh-CN"/>
        </w:rPr>
        <w:t xml:space="preserve">make more friends and communicate with local people. The </w:t>
      </w:r>
      <w:r>
        <w:rPr>
          <w:rFonts w:ascii="Times New Roman" w:hAnsi="Times New Roman" w:cs="Times New Roman"/>
        </w:rPr>
        <w:t xml:space="preserve">language environment here is better. Even if the </w:t>
      </w:r>
      <w:r>
        <w:rPr>
          <w:rFonts w:ascii="Times New Roman" w:hAnsi="Times New Roman" w:cs="Times New Roman"/>
          <w:lang w:eastAsia="zh-CN"/>
        </w:rPr>
        <w:t xml:space="preserve">IELTS score </w:t>
      </w:r>
      <w:r>
        <w:rPr>
          <w:rFonts w:hint="eastAsia" w:ascii="Times New Roman" w:hAnsi="Times New Roman" w:cs="Times New Roman"/>
          <w:lang w:eastAsia="zh-CN"/>
        </w:rPr>
        <w:t xml:space="preserve">is </w:t>
      </w:r>
      <w:r>
        <w:rPr>
          <w:rFonts w:ascii="Times New Roman" w:hAnsi="Times New Roman" w:cs="Times New Roman"/>
        </w:rPr>
        <w:t>6.5</w:t>
      </w:r>
      <w:r>
        <w:rPr>
          <w:rFonts w:ascii="Times New Roman" w:hAnsi="Times New Roman" w:cs="Times New Roman"/>
          <w:lang w:eastAsia="zh-CN"/>
        </w:rPr>
        <w:t xml:space="preserve">, </w:t>
      </w:r>
      <w:r>
        <w:rPr>
          <w:rFonts w:ascii="Times New Roman" w:hAnsi="Times New Roman" w:cs="Times New Roman"/>
        </w:rPr>
        <w:t xml:space="preserve">because of </w:t>
      </w:r>
      <w:r>
        <w:rPr>
          <w:rFonts w:ascii="Times New Roman" w:hAnsi="Times New Roman" w:cs="Times New Roman"/>
          <w:lang w:eastAsia="zh-CN"/>
        </w:rPr>
        <w:t xml:space="preserve">the difference in </w:t>
      </w:r>
      <w:r>
        <w:rPr>
          <w:rFonts w:ascii="Times New Roman" w:hAnsi="Times New Roman" w:cs="Times New Roman"/>
        </w:rPr>
        <w:t>accent</w:t>
      </w:r>
      <w:r>
        <w:rPr>
          <w:rFonts w:ascii="Times New Roman" w:hAnsi="Times New Roman" w:cs="Times New Roman"/>
          <w:lang w:eastAsia="zh-CN"/>
        </w:rPr>
        <w:t xml:space="preserve">, there will still be a lot of incomprehension. So it is recommended that you </w:t>
      </w:r>
      <w:r>
        <w:rPr>
          <w:rFonts w:ascii="Times New Roman" w:hAnsi="Times New Roman" w:cs="Times New Roman"/>
        </w:rPr>
        <w:t xml:space="preserve">go </w:t>
      </w:r>
      <w:r>
        <w:rPr>
          <w:rFonts w:ascii="Times New Roman" w:hAnsi="Times New Roman" w:cs="Times New Roman"/>
          <w:lang w:eastAsia="zh-CN"/>
        </w:rPr>
        <w:t xml:space="preserve">to Malaysia </w:t>
      </w:r>
      <w:r>
        <w:rPr>
          <w:rFonts w:ascii="Times New Roman" w:hAnsi="Times New Roman" w:cs="Times New Roman"/>
        </w:rPr>
        <w:t xml:space="preserve">to make more friends and more communication with everyone, so that the language enhancement is very helpful, plus you go to sharpen your ears. </w:t>
      </w:r>
      <w:r>
        <w:rPr>
          <w:rFonts w:ascii="Times New Roman" w:hAnsi="Times New Roman" w:cs="Times New Roman"/>
          <w:lang w:eastAsia="zh-CN"/>
        </w:rPr>
        <w:t xml:space="preserve">Enhance </w:t>
      </w:r>
      <w:r>
        <w:rPr>
          <w:rFonts w:ascii="Times New Roman" w:hAnsi="Times New Roman" w:cs="Times New Roman"/>
        </w:rPr>
        <w:t>your hearing.</w:t>
      </w:r>
    </w:p>
    <w:p w14:paraId="11207C5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(01:21:29): Okay, thanks for the advice</w:t>
      </w:r>
      <w:r>
        <w:rPr>
          <w:rFonts w:ascii="Times New Roman" w:hAnsi="Times New Roman" w:cs="Times New Roman"/>
          <w:lang w:eastAsia="zh-CN"/>
        </w:rPr>
        <w:t xml:space="preserve">. </w:t>
      </w:r>
      <w:r>
        <w:rPr>
          <w:rFonts w:ascii="Times New Roman" w:hAnsi="Times New Roman" w:cs="Times New Roman"/>
        </w:rPr>
        <w:t>HaoYang</w:t>
      </w:r>
      <w:r>
        <w:rPr>
          <w:rFonts w:ascii="Times New Roman" w:hAnsi="Times New Roman" w:cs="Times New Roman"/>
          <w:lang w:eastAsia="zh-CN"/>
        </w:rPr>
        <w:t xml:space="preserve">, </w:t>
      </w:r>
      <w:r>
        <w:rPr>
          <w:rFonts w:ascii="Times New Roman" w:hAnsi="Times New Roman" w:cs="Times New Roman"/>
        </w:rPr>
        <w:t>what are some of the bigger growths and gains you've made during your study abroad in Malaysia?</w:t>
      </w:r>
    </w:p>
    <w:p w14:paraId="27953C98">
      <w:pPr>
        <w:jc w:val="both"/>
        <w:rPr>
          <w:rFonts w:ascii="Times New Roman" w:hAnsi="Times New Roman" w:cs="Times New Roman"/>
        </w:rPr>
      </w:pPr>
      <w:r>
        <w:rPr>
          <w:rFonts w:ascii="Times New Roman" w:hAnsi="Times New Roman" w:cs="Times New Roman"/>
        </w:rPr>
        <w:t xml:space="preserve">haoyang(01:21:41): </w:t>
      </w:r>
      <w:r>
        <w:rPr>
          <w:rFonts w:ascii="Times New Roman" w:hAnsi="Times New Roman" w:cs="Times New Roman"/>
          <w:lang w:eastAsia="zh-CN"/>
        </w:rPr>
        <w:t xml:space="preserve">First of all, </w:t>
      </w:r>
      <w:r>
        <w:rPr>
          <w:rFonts w:ascii="Times New Roman" w:hAnsi="Times New Roman" w:cs="Times New Roman"/>
        </w:rPr>
        <w:t xml:space="preserve">I learnt to work as a team, </w:t>
      </w:r>
      <w:r>
        <w:rPr>
          <w:rFonts w:ascii="Times New Roman" w:hAnsi="Times New Roman" w:cs="Times New Roman"/>
          <w:lang w:eastAsia="zh-CN"/>
        </w:rPr>
        <w:t xml:space="preserve">although sometimes it's </w:t>
      </w:r>
      <w:r>
        <w:rPr>
          <w:rFonts w:ascii="Times New Roman" w:hAnsi="Times New Roman" w:cs="Times New Roman"/>
        </w:rPr>
        <w:t xml:space="preserve">better to rely on others than to rely on yourself. The second gain is to learn to cook. </w:t>
      </w:r>
      <w:r>
        <w:rPr>
          <w:rFonts w:ascii="Times New Roman" w:hAnsi="Times New Roman" w:cs="Times New Roman"/>
          <w:lang w:eastAsia="zh-CN"/>
        </w:rPr>
        <w:t xml:space="preserve">Thirdly, I </w:t>
      </w:r>
      <w:r>
        <w:rPr>
          <w:rFonts w:ascii="Times New Roman" w:hAnsi="Times New Roman" w:cs="Times New Roman"/>
        </w:rPr>
        <w:t xml:space="preserve">made a lot of friends, and </w:t>
      </w:r>
      <w:r>
        <w:rPr>
          <w:rFonts w:ascii="Times New Roman" w:hAnsi="Times New Roman" w:cs="Times New Roman"/>
          <w:lang w:eastAsia="zh-CN"/>
        </w:rPr>
        <w:t xml:space="preserve">even many </w:t>
      </w:r>
      <w:r>
        <w:rPr>
          <w:rFonts w:ascii="Times New Roman" w:hAnsi="Times New Roman" w:cs="Times New Roman"/>
        </w:rPr>
        <w:t xml:space="preserve">countries </w:t>
      </w:r>
      <w:r>
        <w:rPr>
          <w:rFonts w:ascii="Times New Roman" w:hAnsi="Times New Roman" w:cs="Times New Roman"/>
          <w:lang w:eastAsia="zh-CN"/>
        </w:rPr>
        <w:t xml:space="preserve">have changed their stereotypes </w:t>
      </w:r>
      <w:r>
        <w:rPr>
          <w:rFonts w:ascii="Times New Roman" w:hAnsi="Times New Roman" w:cs="Times New Roman"/>
        </w:rPr>
        <w:t xml:space="preserve">of Chinese people </w:t>
      </w:r>
      <w:r>
        <w:rPr>
          <w:rFonts w:ascii="Times New Roman" w:hAnsi="Times New Roman" w:cs="Times New Roman"/>
          <w:lang w:eastAsia="zh-CN"/>
        </w:rPr>
        <w:t>because of me</w:t>
      </w:r>
      <w:r>
        <w:rPr>
          <w:rFonts w:ascii="Times New Roman" w:hAnsi="Times New Roman" w:cs="Times New Roman"/>
        </w:rPr>
        <w:t>, which I think is quite good.</w:t>
      </w:r>
    </w:p>
    <w:p w14:paraId="7879D14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(01:22:17): That's great. Your local </w:t>
      </w:r>
      <w:r>
        <w:rPr>
          <w:rFonts w:hint="eastAsia" w:ascii="Times New Roman" w:hAnsi="Times New Roman" w:cs="Times New Roman"/>
          <w:lang w:val="en-US" w:eastAsia="zh-CN"/>
        </w:rPr>
        <w:t xml:space="preserve">Malaysian </w:t>
      </w:r>
      <w:r>
        <w:rPr>
          <w:rFonts w:ascii="Times New Roman" w:hAnsi="Times New Roman" w:cs="Times New Roman"/>
        </w:rPr>
        <w:t>Chinese, Malay, and international student friends are more!</w:t>
      </w:r>
    </w:p>
    <w:p w14:paraId="5929DE3C">
      <w:pPr>
        <w:jc w:val="both"/>
        <w:rPr>
          <w:rFonts w:ascii="Times New Roman" w:hAnsi="Times New Roman" w:cs="Times New Roman"/>
        </w:rPr>
      </w:pPr>
      <w:r>
        <w:rPr>
          <w:rFonts w:ascii="Times New Roman" w:hAnsi="Times New Roman" w:cs="Times New Roman"/>
        </w:rPr>
        <w:t xml:space="preserve">haoyang(01:22:25): I have more </w:t>
      </w:r>
      <w:r>
        <w:rPr>
          <w:rFonts w:hint="eastAsia" w:ascii="Times New Roman" w:hAnsi="Times New Roman" w:cs="Times New Roman"/>
          <w:lang w:eastAsia="zh-CN"/>
        </w:rPr>
        <w:t>Malay-</w:t>
      </w:r>
      <w:r>
        <w:rPr>
          <w:rFonts w:ascii="Times New Roman" w:hAnsi="Times New Roman" w:cs="Times New Roman"/>
        </w:rPr>
        <w:t>Chinese and Malay friends here.</w:t>
      </w:r>
    </w:p>
    <w:p w14:paraId="11BC4DA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(01:22:35): Okay, so do you have any advice for undergraduate students coming to study in Malaysia?</w:t>
      </w:r>
    </w:p>
    <w:p w14:paraId="615DB0EC">
      <w:pPr>
        <w:jc w:val="both"/>
        <w:rPr>
          <w:rFonts w:ascii="Times New Roman" w:hAnsi="Times New Roman" w:cs="Times New Roman"/>
        </w:rPr>
      </w:pPr>
      <w:r>
        <w:rPr>
          <w:rFonts w:ascii="Times New Roman" w:hAnsi="Times New Roman" w:cs="Times New Roman"/>
        </w:rPr>
        <w:t xml:space="preserve">haoyang(01:22:41): </w:t>
      </w:r>
      <w:r>
        <w:rPr>
          <w:rFonts w:hint="eastAsia" w:ascii="Times New Roman" w:hAnsi="Times New Roman" w:cs="Times New Roman"/>
          <w:lang w:eastAsia="zh-CN"/>
        </w:rPr>
        <w:t>F</w:t>
      </w:r>
      <w:r>
        <w:rPr>
          <w:rFonts w:ascii="Times New Roman" w:hAnsi="Times New Roman" w:cs="Times New Roman"/>
        </w:rPr>
        <w:t>irst of all, learn the language well. Secondly, before you become teammates with this person, ensure you know them first; don't become teammates mindlessly</w:t>
      </w:r>
      <w:r>
        <w:rPr>
          <w:rFonts w:ascii="Times New Roman" w:hAnsi="Times New Roman" w:cs="Times New Roman"/>
          <w:lang w:eastAsia="zh-CN"/>
        </w:rPr>
        <w:t>. T</w:t>
      </w:r>
      <w:r>
        <w:rPr>
          <w:rFonts w:ascii="Times New Roman" w:hAnsi="Times New Roman" w:cs="Times New Roman"/>
        </w:rPr>
        <w:t>hat's really not good.</w:t>
      </w:r>
    </w:p>
    <w:p w14:paraId="40814D8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(01:22:56): Indeed, but sometimes understanding is a difficult process. How can we understand whether he is suitable or not?</w:t>
      </w:r>
    </w:p>
    <w:p w14:paraId="4148B0EF">
      <w:pPr>
        <w:jc w:val="both"/>
        <w:rPr>
          <w:rFonts w:ascii="Times New Roman" w:hAnsi="Times New Roman" w:cs="Times New Roman"/>
        </w:rPr>
      </w:pPr>
      <w:r>
        <w:rPr>
          <w:rFonts w:ascii="Times New Roman" w:hAnsi="Times New Roman" w:cs="Times New Roman"/>
        </w:rPr>
        <w:t xml:space="preserve">haoyang(01:23:03): You can tell from his class behaviour. Plus, usually, if you have contact </w:t>
      </w:r>
      <w:r>
        <w:rPr>
          <w:rFonts w:ascii="Times New Roman" w:hAnsi="Times New Roman" w:cs="Times New Roman"/>
          <w:lang w:eastAsia="zh-CN"/>
        </w:rPr>
        <w:t>with him</w:t>
      </w:r>
      <w:r>
        <w:rPr>
          <w:rFonts w:ascii="Times New Roman" w:hAnsi="Times New Roman" w:cs="Times New Roman"/>
        </w:rPr>
        <w:t xml:space="preserve">, you will </w:t>
      </w:r>
      <w:r>
        <w:rPr>
          <w:rFonts w:ascii="Times New Roman" w:hAnsi="Times New Roman" w:cs="Times New Roman"/>
          <w:lang w:eastAsia="zh-CN"/>
        </w:rPr>
        <w:t xml:space="preserve">get to know </w:t>
      </w:r>
      <w:r>
        <w:rPr>
          <w:rFonts w:ascii="Times New Roman" w:hAnsi="Times New Roman" w:cs="Times New Roman"/>
        </w:rPr>
        <w:t xml:space="preserve">him </w:t>
      </w:r>
      <w:r>
        <w:rPr>
          <w:rFonts w:ascii="Times New Roman" w:hAnsi="Times New Roman" w:cs="Times New Roman"/>
          <w:lang w:eastAsia="zh-CN"/>
        </w:rPr>
        <w:t>better</w:t>
      </w:r>
      <w:r>
        <w:rPr>
          <w:rFonts w:ascii="Times New Roman" w:hAnsi="Times New Roman" w:cs="Times New Roman"/>
        </w:rPr>
        <w:t>.</w:t>
      </w:r>
    </w:p>
    <w:p w14:paraId="1D588EA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(01:23:31): Okay, thanks for the advice</w:t>
      </w:r>
      <w:r>
        <w:rPr>
          <w:rFonts w:ascii="Times New Roman" w:hAnsi="Times New Roman" w:cs="Times New Roman"/>
          <w:lang w:eastAsia="zh-CN"/>
        </w:rPr>
        <w:t xml:space="preserve">. Siqi, </w:t>
      </w:r>
      <w:r>
        <w:rPr>
          <w:rFonts w:ascii="Times New Roman" w:hAnsi="Times New Roman" w:cs="Times New Roman"/>
        </w:rPr>
        <w:t>what are some of the bigger gains and growth you have achieved in DAM, and what advice would you give to undergraduate students?</w:t>
      </w:r>
    </w:p>
    <w:p w14:paraId="2E6B37A0">
      <w:pPr>
        <w:jc w:val="both"/>
        <w:rPr>
          <w:rFonts w:ascii="Times New Roman" w:hAnsi="Times New Roman" w:cs="Times New Roman"/>
        </w:rPr>
      </w:pPr>
      <w:r>
        <w:rPr>
          <w:rFonts w:ascii="Times New Roman" w:hAnsi="Times New Roman" w:cs="Times New Roman"/>
          <w:lang w:eastAsia="zh-CN"/>
        </w:rPr>
        <w:t>Vincey (</w:t>
      </w:r>
      <w:r>
        <w:rPr>
          <w:rFonts w:ascii="Times New Roman" w:hAnsi="Times New Roman" w:cs="Times New Roman"/>
        </w:rPr>
        <w:t xml:space="preserve">01:23:44): </w:t>
      </w:r>
      <w:r>
        <w:rPr>
          <w:rFonts w:ascii="Times New Roman" w:hAnsi="Times New Roman" w:cs="Times New Roman"/>
          <w:lang w:eastAsia="zh-CN"/>
        </w:rPr>
        <w:t xml:space="preserve">The first is to </w:t>
      </w:r>
      <w:r>
        <w:rPr>
          <w:rFonts w:ascii="Times New Roman" w:hAnsi="Times New Roman" w:cs="Times New Roman"/>
        </w:rPr>
        <w:t xml:space="preserve">learn to </w:t>
      </w:r>
      <w:r>
        <w:rPr>
          <w:rFonts w:ascii="Times New Roman" w:hAnsi="Times New Roman" w:cs="Times New Roman"/>
          <w:lang w:eastAsia="zh-CN"/>
        </w:rPr>
        <w:t>deal</w:t>
      </w:r>
      <w:r>
        <w:rPr>
          <w:rFonts w:ascii="Times New Roman" w:hAnsi="Times New Roman" w:cs="Times New Roman"/>
        </w:rPr>
        <w:t xml:space="preserve"> with people, I guess</w:t>
      </w:r>
      <w:r>
        <w:rPr>
          <w:rFonts w:ascii="Times New Roman" w:hAnsi="Times New Roman" w:cs="Times New Roman"/>
          <w:lang w:eastAsia="zh-CN"/>
        </w:rPr>
        <w:t xml:space="preserve">. The second is to learn to </w:t>
      </w:r>
      <w:r>
        <w:rPr>
          <w:rFonts w:ascii="Times New Roman" w:hAnsi="Times New Roman" w:cs="Times New Roman"/>
        </w:rPr>
        <w:t xml:space="preserve">solve problems </w:t>
      </w:r>
      <w:r>
        <w:rPr>
          <w:rFonts w:ascii="Times New Roman" w:hAnsi="Times New Roman" w:cs="Times New Roman"/>
          <w:lang w:eastAsia="zh-CN"/>
        </w:rPr>
        <w:t xml:space="preserve">independently. </w:t>
      </w:r>
      <w:r>
        <w:rPr>
          <w:rFonts w:ascii="Times New Roman" w:hAnsi="Times New Roman" w:cs="Times New Roman"/>
        </w:rPr>
        <w:t xml:space="preserve">Since I was </w:t>
      </w:r>
      <w:r>
        <w:rPr>
          <w:rFonts w:ascii="Times New Roman" w:hAnsi="Times New Roman" w:cs="Times New Roman"/>
          <w:lang w:eastAsia="zh-CN"/>
        </w:rPr>
        <w:t xml:space="preserve">mostly on </w:t>
      </w:r>
      <w:r>
        <w:rPr>
          <w:rFonts w:ascii="Times New Roman" w:hAnsi="Times New Roman" w:cs="Times New Roman"/>
        </w:rPr>
        <w:t xml:space="preserve">my own </w:t>
      </w:r>
      <w:r>
        <w:rPr>
          <w:rFonts w:ascii="Times New Roman" w:hAnsi="Times New Roman" w:cs="Times New Roman"/>
          <w:lang w:eastAsia="zh-CN"/>
        </w:rPr>
        <w:t>during my study abroad period</w:t>
      </w:r>
      <w:r>
        <w:rPr>
          <w:rFonts w:ascii="Times New Roman" w:hAnsi="Times New Roman" w:cs="Times New Roman"/>
        </w:rPr>
        <w:t xml:space="preserve">, I had to deal with a lot of things on my own without any counselling from my parents or help from my teachers, so I feel that I have improved a </w:t>
      </w:r>
      <w:r>
        <w:rPr>
          <w:rFonts w:ascii="Times New Roman" w:hAnsi="Times New Roman" w:cs="Times New Roman"/>
          <w:lang w:eastAsia="zh-CN"/>
        </w:rPr>
        <w:t xml:space="preserve">lot in </w:t>
      </w:r>
      <w:r>
        <w:rPr>
          <w:rFonts w:ascii="Times New Roman" w:hAnsi="Times New Roman" w:cs="Times New Roman"/>
        </w:rPr>
        <w:t>terms of how to deal with things</w:t>
      </w:r>
      <w:r>
        <w:rPr>
          <w:rFonts w:ascii="Times New Roman" w:hAnsi="Times New Roman" w:cs="Times New Roman"/>
          <w:lang w:eastAsia="zh-CN"/>
        </w:rPr>
        <w:t xml:space="preserve">. </w:t>
      </w:r>
      <w:r>
        <w:rPr>
          <w:rFonts w:ascii="Times New Roman" w:hAnsi="Times New Roman" w:cs="Times New Roman"/>
        </w:rPr>
        <w:t>For the international students who are coming soon</w:t>
      </w:r>
      <w:r>
        <w:rPr>
          <w:rFonts w:ascii="Times New Roman" w:hAnsi="Times New Roman" w:cs="Times New Roman"/>
          <w:lang w:eastAsia="zh-CN"/>
        </w:rPr>
        <w:t xml:space="preserve">, the </w:t>
      </w:r>
      <w:r>
        <w:rPr>
          <w:rFonts w:ascii="Times New Roman" w:hAnsi="Times New Roman" w:cs="Times New Roman"/>
        </w:rPr>
        <w:t>advice I give is to learn to cook well first. Otherwise, you really won't be able to feed yourself. In terms of studying</w:t>
      </w:r>
      <w:r>
        <w:rPr>
          <w:rFonts w:ascii="Times New Roman" w:hAnsi="Times New Roman" w:cs="Times New Roman"/>
          <w:lang w:eastAsia="zh-CN"/>
        </w:rPr>
        <w:t xml:space="preserve">, there </w:t>
      </w:r>
      <w:r>
        <w:rPr>
          <w:rFonts w:ascii="Times New Roman" w:hAnsi="Times New Roman" w:cs="Times New Roman"/>
        </w:rPr>
        <w:t xml:space="preserve">are bound to be more Chinese people, and people definitely prefer to go with Chinese people in </w:t>
      </w:r>
      <w:r>
        <w:rPr>
          <w:rFonts w:ascii="Times New Roman" w:hAnsi="Times New Roman" w:cs="Times New Roman"/>
          <w:lang w:eastAsia="zh-CN"/>
        </w:rPr>
        <w:t xml:space="preserve">a group. </w:t>
      </w:r>
      <w:r>
        <w:rPr>
          <w:rFonts w:ascii="Times New Roman" w:hAnsi="Times New Roman" w:cs="Times New Roman"/>
        </w:rPr>
        <w:t xml:space="preserve">But </w:t>
      </w:r>
      <w:r>
        <w:rPr>
          <w:rFonts w:ascii="Times New Roman" w:hAnsi="Times New Roman" w:cs="Times New Roman"/>
          <w:lang w:eastAsia="zh-CN"/>
        </w:rPr>
        <w:t xml:space="preserve">make sure you </w:t>
      </w:r>
      <w:r>
        <w:rPr>
          <w:rFonts w:ascii="Times New Roman" w:hAnsi="Times New Roman" w:cs="Times New Roman"/>
        </w:rPr>
        <w:t xml:space="preserve">keep your eyes peeled. Everyone has a different way of doing things, and if you pull out all the stops during your studies, you won't even know how you'll die outside. Because I think the international student circle is </w:t>
      </w:r>
      <w:r>
        <w:rPr>
          <w:rFonts w:ascii="Times New Roman" w:hAnsi="Times New Roman" w:cs="Times New Roman"/>
          <w:lang w:eastAsia="zh-CN"/>
        </w:rPr>
        <w:t xml:space="preserve">a bit </w:t>
      </w:r>
      <w:r>
        <w:rPr>
          <w:rFonts w:ascii="Times New Roman" w:hAnsi="Times New Roman" w:cs="Times New Roman"/>
        </w:rPr>
        <w:t>too chaotic</w:t>
      </w:r>
      <w:r>
        <w:rPr>
          <w:rFonts w:ascii="Times New Roman" w:hAnsi="Times New Roman" w:cs="Times New Roman"/>
          <w:lang w:eastAsia="zh-CN"/>
        </w:rPr>
        <w:t>; it's more about academics</w:t>
      </w:r>
      <w:r>
        <w:rPr>
          <w:rFonts w:ascii="Times New Roman" w:hAnsi="Times New Roman" w:cs="Times New Roman"/>
        </w:rPr>
        <w:t>!</w:t>
      </w:r>
    </w:p>
    <w:p w14:paraId="4236AD8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(01:25:01): Okay, thanks for the advice</w:t>
      </w:r>
      <w:r>
        <w:rPr>
          <w:rFonts w:ascii="Times New Roman" w:hAnsi="Times New Roman" w:cs="Times New Roman"/>
          <w:lang w:eastAsia="zh-CN"/>
        </w:rPr>
        <w:t xml:space="preserve">. </w:t>
      </w:r>
      <w:r>
        <w:rPr>
          <w:rFonts w:ascii="Times New Roman" w:hAnsi="Times New Roman" w:cs="Times New Roman"/>
        </w:rPr>
        <w:t xml:space="preserve">Lastly, I'd like to ask </w:t>
      </w:r>
      <w:r>
        <w:rPr>
          <w:rFonts w:ascii="Times New Roman" w:hAnsi="Times New Roman" w:cs="Times New Roman"/>
          <w:lang w:eastAsia="zh-CN"/>
        </w:rPr>
        <w:t xml:space="preserve">Peng </w:t>
      </w:r>
      <w:r>
        <w:rPr>
          <w:rFonts w:ascii="Times New Roman" w:hAnsi="Times New Roman" w:cs="Times New Roman"/>
        </w:rPr>
        <w:t>to tell us what advice you have for undergraduates.</w:t>
      </w:r>
    </w:p>
    <w:p w14:paraId="14D58B55">
      <w:pPr>
        <w:jc w:val="both"/>
        <w:rPr>
          <w:rFonts w:ascii="Times New Roman" w:hAnsi="Times New Roman" w:cs="Times New Roman"/>
        </w:rPr>
      </w:pPr>
      <w:r>
        <w:rPr>
          <w:rFonts w:ascii="Times New Roman" w:hAnsi="Times New Roman" w:cs="Times New Roman"/>
        </w:rPr>
        <w:t xml:space="preserve">peng(01:25:17): First of all, you should correct your attitude. After all, studying abroad is not only a kind of study but also a kind of growth and experience </w:t>
      </w:r>
      <w:r>
        <w:rPr>
          <w:rFonts w:ascii="Times New Roman" w:hAnsi="Times New Roman" w:cs="Times New Roman"/>
          <w:lang w:eastAsia="zh-CN"/>
        </w:rPr>
        <w:t>in</w:t>
      </w:r>
      <w:r>
        <w:rPr>
          <w:rFonts w:ascii="Times New Roman" w:hAnsi="Times New Roman" w:cs="Times New Roman"/>
        </w:rPr>
        <w:t xml:space="preserve"> the world. Recently, there have been a lot of incidents of </w:t>
      </w:r>
      <w:r>
        <w:rPr>
          <w:rFonts w:ascii="Times New Roman" w:hAnsi="Times New Roman" w:cs="Times New Roman"/>
          <w:lang w:eastAsia="zh-CN"/>
        </w:rPr>
        <w:t xml:space="preserve">negative feelings </w:t>
      </w:r>
      <w:r>
        <w:rPr>
          <w:rFonts w:ascii="Times New Roman" w:hAnsi="Times New Roman" w:cs="Times New Roman"/>
        </w:rPr>
        <w:t xml:space="preserve">towards undergraduates in Malaysia. So I think if you go out to study, you </w:t>
      </w:r>
      <w:r>
        <w:rPr>
          <w:rFonts w:ascii="Times New Roman" w:hAnsi="Times New Roman" w:cs="Times New Roman"/>
          <w:lang w:eastAsia="zh-CN"/>
        </w:rPr>
        <w:t xml:space="preserve">have to </w:t>
      </w:r>
      <w:r>
        <w:rPr>
          <w:rFonts w:ascii="Times New Roman" w:hAnsi="Times New Roman" w:cs="Times New Roman"/>
        </w:rPr>
        <w:t>learn to behave yourself first because it is not only about yourself but also about the face of the country. Secondly</w:t>
      </w:r>
      <w:r>
        <w:rPr>
          <w:rFonts w:ascii="Times New Roman" w:hAnsi="Times New Roman" w:cs="Times New Roman"/>
          <w:lang w:eastAsia="zh-CN"/>
        </w:rPr>
        <w:t xml:space="preserve">, </w:t>
      </w:r>
      <w:r>
        <w:rPr>
          <w:rFonts w:ascii="Times New Roman" w:hAnsi="Times New Roman" w:cs="Times New Roman"/>
        </w:rPr>
        <w:t>respect your attitude towards learning</w:t>
      </w:r>
      <w:r>
        <w:rPr>
          <w:rFonts w:ascii="Times New Roman" w:hAnsi="Times New Roman" w:cs="Times New Roman"/>
          <w:lang w:eastAsia="zh-CN"/>
        </w:rPr>
        <w:t>. There is no such thing as a watered-down degree</w:t>
      </w:r>
      <w:r>
        <w:rPr>
          <w:rFonts w:ascii="Times New Roman" w:hAnsi="Times New Roman" w:cs="Times New Roman"/>
        </w:rPr>
        <w:t xml:space="preserve">. </w:t>
      </w:r>
      <w:r>
        <w:rPr>
          <w:rFonts w:ascii="Times New Roman" w:hAnsi="Times New Roman" w:cs="Times New Roman"/>
          <w:lang w:eastAsia="zh-CN"/>
        </w:rPr>
        <w:t xml:space="preserve">Once again, </w:t>
      </w:r>
      <w:r>
        <w:rPr>
          <w:rFonts w:ascii="Times New Roman" w:hAnsi="Times New Roman" w:cs="Times New Roman"/>
        </w:rPr>
        <w:t xml:space="preserve">enhance your language </w:t>
      </w:r>
      <w:r>
        <w:rPr>
          <w:rFonts w:ascii="Times New Roman" w:hAnsi="Times New Roman" w:cs="Times New Roman"/>
          <w:lang w:eastAsia="zh-CN"/>
        </w:rPr>
        <w:t>skills, whether it is writing skills or oral expression. Finally, you can keep an open and tolerant attitude. S</w:t>
      </w:r>
      <w:r>
        <w:rPr>
          <w:rFonts w:ascii="Times New Roman" w:hAnsi="Times New Roman" w:cs="Times New Roman"/>
        </w:rPr>
        <w:t xml:space="preserve">ince you choose to study </w:t>
      </w:r>
      <w:r>
        <w:rPr>
          <w:rFonts w:ascii="Times New Roman" w:hAnsi="Times New Roman" w:cs="Times New Roman"/>
          <w:lang w:eastAsia="zh-CN"/>
        </w:rPr>
        <w:t>abroad</w:t>
      </w:r>
      <w:r>
        <w:rPr>
          <w:rFonts w:ascii="Times New Roman" w:hAnsi="Times New Roman" w:cs="Times New Roman"/>
        </w:rPr>
        <w:t xml:space="preserve">, you should have an international </w:t>
      </w:r>
      <w:r>
        <w:rPr>
          <w:rFonts w:ascii="Times New Roman" w:hAnsi="Times New Roman" w:cs="Times New Roman"/>
          <w:lang w:eastAsia="zh-CN"/>
        </w:rPr>
        <w:t xml:space="preserve">vision and </w:t>
      </w:r>
      <w:r>
        <w:rPr>
          <w:rFonts w:ascii="Times New Roman" w:hAnsi="Times New Roman" w:cs="Times New Roman"/>
        </w:rPr>
        <w:t xml:space="preserve">communicate </w:t>
      </w:r>
      <w:r>
        <w:rPr>
          <w:rFonts w:ascii="Times New Roman" w:hAnsi="Times New Roman" w:cs="Times New Roman"/>
          <w:lang w:eastAsia="zh-CN"/>
        </w:rPr>
        <w:t xml:space="preserve">more </w:t>
      </w:r>
      <w:r>
        <w:rPr>
          <w:rFonts w:ascii="Times New Roman" w:hAnsi="Times New Roman" w:cs="Times New Roman"/>
        </w:rPr>
        <w:t xml:space="preserve">with the local diverse ethnic groups; in fact, you can learn about </w:t>
      </w:r>
      <w:r>
        <w:rPr>
          <w:rFonts w:ascii="Times New Roman" w:hAnsi="Times New Roman" w:cs="Times New Roman"/>
          <w:lang w:eastAsia="zh-CN"/>
        </w:rPr>
        <w:t>different</w:t>
      </w:r>
      <w:r>
        <w:rPr>
          <w:rFonts w:ascii="Times New Roman" w:hAnsi="Times New Roman" w:cs="Times New Roman"/>
        </w:rPr>
        <w:t xml:space="preserve"> cultures </w:t>
      </w:r>
      <w:r>
        <w:rPr>
          <w:rFonts w:ascii="Times New Roman" w:hAnsi="Times New Roman" w:cs="Times New Roman"/>
          <w:lang w:eastAsia="zh-CN"/>
        </w:rPr>
        <w:t xml:space="preserve">and </w:t>
      </w:r>
      <w:r>
        <w:rPr>
          <w:rFonts w:ascii="Times New Roman" w:hAnsi="Times New Roman" w:cs="Times New Roman"/>
        </w:rPr>
        <w:t>values from them.</w:t>
      </w:r>
    </w:p>
    <w:p w14:paraId="7E2CEC2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(01:27:03): Okay, thank you</w:t>
      </w:r>
      <w:r>
        <w:rPr>
          <w:rFonts w:ascii="Times New Roman" w:hAnsi="Times New Roman" w:cs="Times New Roman"/>
          <w:lang w:eastAsia="zh-CN"/>
        </w:rPr>
        <w:t xml:space="preserve">. It's </w:t>
      </w:r>
      <w:r>
        <w:rPr>
          <w:rFonts w:ascii="Times New Roman" w:hAnsi="Times New Roman" w:cs="Times New Roman"/>
        </w:rPr>
        <w:t>almost time on our side. Thank you very much to our five brothers and sisters for sharing</w:t>
      </w:r>
      <w:r>
        <w:rPr>
          <w:rFonts w:ascii="Times New Roman" w:hAnsi="Times New Roman" w:cs="Times New Roman"/>
          <w:lang w:eastAsia="zh-CN"/>
        </w:rPr>
        <w:t xml:space="preserve">. This </w:t>
      </w:r>
      <w:r>
        <w:rPr>
          <w:rFonts w:ascii="Times New Roman" w:hAnsi="Times New Roman" w:cs="Times New Roman"/>
        </w:rPr>
        <w:t>has played a very important role in collecting data for my dissertation</w:t>
      </w:r>
      <w:r>
        <w:rPr>
          <w:rFonts w:ascii="Times New Roman" w:hAnsi="Times New Roman" w:cs="Times New Roman"/>
          <w:lang w:eastAsia="zh-CN"/>
        </w:rPr>
        <w:t xml:space="preserve">. </w:t>
      </w:r>
      <w:r>
        <w:rPr>
          <w:rFonts w:ascii="Times New Roman" w:hAnsi="Times New Roman" w:cs="Times New Roman"/>
        </w:rPr>
        <w:t>Finally, I would like to tell my brothers and sisters that the passport and real name information you sent me is only used for the university's ethical review</w:t>
      </w:r>
      <w:r>
        <w:rPr>
          <w:rFonts w:ascii="Times New Roman" w:hAnsi="Times New Roman" w:cs="Times New Roman"/>
          <w:lang w:eastAsia="zh-CN"/>
        </w:rPr>
        <w:t xml:space="preserve"> and </w:t>
      </w:r>
      <w:r>
        <w:rPr>
          <w:rFonts w:ascii="Times New Roman" w:hAnsi="Times New Roman" w:cs="Times New Roman"/>
        </w:rPr>
        <w:t>will never be uploaded to the Internet, nor will your personal information and privacy be leaked out. The second one is that during our discussion, you may express some opinions, which I may quote in my thesis, but please rest assured that I will quote them anonymously</w:t>
      </w:r>
      <w:r>
        <w:rPr>
          <w:rFonts w:ascii="Times New Roman" w:hAnsi="Times New Roman" w:cs="Times New Roman"/>
          <w:lang w:eastAsia="zh-CN"/>
        </w:rPr>
        <w:t xml:space="preserve">. </w:t>
      </w:r>
      <w:r>
        <w:rPr>
          <w:rFonts w:ascii="Times New Roman" w:hAnsi="Times New Roman" w:cs="Times New Roman"/>
        </w:rPr>
        <w:t xml:space="preserve">The third is </w:t>
      </w:r>
      <w:r>
        <w:rPr>
          <w:rFonts w:ascii="Times New Roman" w:hAnsi="Times New Roman" w:cs="Times New Roman"/>
          <w:lang w:eastAsia="zh-CN"/>
        </w:rPr>
        <w:t xml:space="preserve">the </w:t>
      </w:r>
      <w:r>
        <w:rPr>
          <w:rFonts w:ascii="Times New Roman" w:hAnsi="Times New Roman" w:cs="Times New Roman"/>
        </w:rPr>
        <w:t>informed consent form I sent you earlier. P</w:t>
      </w:r>
      <w:r>
        <w:rPr>
          <w:rFonts w:ascii="Times New Roman" w:hAnsi="Times New Roman" w:cs="Times New Roman"/>
          <w:lang w:eastAsia="zh-CN"/>
        </w:rPr>
        <w:t>lease fill it out and send it to me later</w:t>
      </w:r>
      <w:r>
        <w:rPr>
          <w:rFonts w:ascii="Times New Roman" w:hAnsi="Times New Roman" w:cs="Times New Roman"/>
        </w:rPr>
        <w:t xml:space="preserve">. If you have any other questions about </w:t>
      </w:r>
      <w:r>
        <w:rPr>
          <w:rFonts w:ascii="Times New Roman" w:hAnsi="Times New Roman" w:cs="Times New Roman"/>
          <w:lang w:eastAsia="zh-CN"/>
        </w:rPr>
        <w:t xml:space="preserve">this </w:t>
      </w:r>
      <w:r>
        <w:rPr>
          <w:rFonts w:ascii="Times New Roman" w:hAnsi="Times New Roman" w:cs="Times New Roman"/>
        </w:rPr>
        <w:t>discussion, you can chat with me privately. If not, then everyone can go about their business. Thanks again for all your help!</w:t>
      </w:r>
    </w:p>
    <w:p w14:paraId="364B5787">
      <w:pPr>
        <w:jc w:val="both"/>
        <w:rPr>
          <w:rFonts w:ascii="Times New Roman" w:hAnsi="Times New Roman" w:cs="Times New Roman"/>
        </w:rPr>
      </w:pPr>
      <w:r>
        <w:rPr>
          <w:rFonts w:hint="eastAsia" w:ascii="Times New Roman" w:hAnsi="Times New Roman" w:cs="Times New Roman"/>
          <w:lang w:val="en-US" w:eastAsia="zh-CN"/>
        </w:rPr>
        <w:t>Fan Siqi</w:t>
      </w:r>
      <w:r>
        <w:rPr>
          <w:rFonts w:ascii="Times New Roman" w:hAnsi="Times New Roman" w:cs="Times New Roman"/>
          <w:lang w:eastAsia="zh-CN"/>
        </w:rPr>
        <w:t xml:space="preserve"> (</w:t>
      </w:r>
      <w:r>
        <w:rPr>
          <w:rFonts w:ascii="Times New Roman" w:hAnsi="Times New Roman" w:cs="Times New Roman"/>
        </w:rPr>
        <w:t>01:29:09): Thank you.</w:t>
      </w:r>
    </w:p>
    <w:p w14:paraId="66A3F1C9">
      <w:pPr>
        <w:jc w:val="both"/>
        <w:rPr>
          <w:rFonts w:ascii="Times New Roman" w:hAnsi="Times New Roman" w:cs="Times New Roman"/>
        </w:rPr>
      </w:pPr>
      <w:r>
        <w:rPr>
          <w:rFonts w:hint="eastAsia" w:ascii="Times New Roman" w:hAnsi="Times New Roman" w:cs="Times New Roman"/>
          <w:lang w:val="en-US" w:eastAsia="zh-CN"/>
        </w:rPr>
        <w:t xml:space="preserve">Xu Jiaqi </w:t>
      </w:r>
      <w:r>
        <w:rPr>
          <w:rFonts w:ascii="Times New Roman" w:hAnsi="Times New Roman" w:cs="Times New Roman"/>
          <w:lang w:eastAsia="zh-CN"/>
        </w:rPr>
        <w:t>(</w:t>
      </w:r>
      <w:r>
        <w:rPr>
          <w:rFonts w:ascii="Times New Roman" w:hAnsi="Times New Roman" w:cs="Times New Roman"/>
        </w:rPr>
        <w:t>01:29:11): Okay, thanks, bye!</w:t>
      </w:r>
    </w:p>
    <w:p w14:paraId="77DF5414">
      <w:pPr>
        <w:jc w:val="both"/>
        <w:rPr>
          <w:rFonts w:ascii="Times New Roman" w:hAnsi="Times New Roman" w:cs="Times New Roman"/>
        </w:rPr>
      </w:pPr>
      <w:r>
        <w:rPr>
          <w:rFonts w:ascii="Times New Roman" w:hAnsi="Times New Roman" w:cs="Times New Roman"/>
        </w:rPr>
        <w:t>haoyang(01:29:13): Okay, thanks</w:t>
      </w:r>
      <w:r>
        <w:rPr>
          <w:rFonts w:ascii="Times New Roman" w:hAnsi="Times New Roman" w:cs="Times New Roman"/>
          <w:lang w:eastAsia="zh-CN"/>
        </w:rPr>
        <w:t xml:space="preserve">, </w:t>
      </w:r>
      <w:r>
        <w:rPr>
          <w:rFonts w:ascii="Times New Roman" w:hAnsi="Times New Roman" w:cs="Times New Roman"/>
        </w:rPr>
        <w:t>bye!</w:t>
      </w:r>
    </w:p>
    <w:p w14:paraId="25C9038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(01:29:13): Okay, bye.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6635764"/>
      <w:docPartObj>
        <w:docPartGallery w:val="autotext"/>
      </w:docPartObj>
    </w:sdtPr>
    <w:sdtContent>
      <w:p w14:paraId="7491A021">
        <w:pPr>
          <w:pStyle w:val="24"/>
          <w:jc w:val="right"/>
        </w:pPr>
        <w:r>
          <w:fldChar w:fldCharType="begin"/>
        </w:r>
        <w:r>
          <w:instrText xml:space="preserve">PAGE   \* MERGEFORMAT</w:instrText>
        </w:r>
        <w:r>
          <w:fldChar w:fldCharType="separate"/>
        </w:r>
        <w:r>
          <w:rPr>
            <w:lang w:val="en-GB"/>
          </w:rPr>
          <w:t>2</w:t>
        </w:r>
        <w:r>
          <w:fldChar w:fldCharType="end"/>
        </w:r>
      </w:p>
    </w:sdtContent>
  </w:sdt>
  <w:p w14:paraId="469C101C">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059E4">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B1B1D">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5BD77">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04763">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07B42">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7QwNTM3MDc3MjaxNDRX0lEKTi0uzszPAykwrAUAhB8MoCwAAAA="/>
    <w:docVar w:name="commondata" w:val="eyJoZGlkIjoiN2YzNjBkOTgyNWQ1YTMxYzM3MzMwNWFiODNmOWIzYWMifQ=="/>
  </w:docVars>
  <w:rsids>
    <w:rsidRoot w:val="00172A27"/>
    <w:rsid w:val="00034616"/>
    <w:rsid w:val="0006063C"/>
    <w:rsid w:val="00097726"/>
    <w:rsid w:val="0015074B"/>
    <w:rsid w:val="0029639D"/>
    <w:rsid w:val="00326F90"/>
    <w:rsid w:val="004B7B42"/>
    <w:rsid w:val="0054640C"/>
    <w:rsid w:val="00794AF7"/>
    <w:rsid w:val="00807878"/>
    <w:rsid w:val="00AA1D8D"/>
    <w:rsid w:val="00AA352B"/>
    <w:rsid w:val="00B32521"/>
    <w:rsid w:val="00B47730"/>
    <w:rsid w:val="00CB0664"/>
    <w:rsid w:val="00D02F79"/>
    <w:rsid w:val="00F94A50"/>
    <w:rsid w:val="00FC693F"/>
    <w:rsid w:val="07502FC8"/>
    <w:rsid w:val="08193505"/>
    <w:rsid w:val="09BC2C2C"/>
    <w:rsid w:val="0B7F546D"/>
    <w:rsid w:val="0DBD4932"/>
    <w:rsid w:val="0F732374"/>
    <w:rsid w:val="124473D0"/>
    <w:rsid w:val="12555A81"/>
    <w:rsid w:val="143235ED"/>
    <w:rsid w:val="16565924"/>
    <w:rsid w:val="17D42FA4"/>
    <w:rsid w:val="18CB2E67"/>
    <w:rsid w:val="19251055"/>
    <w:rsid w:val="22326197"/>
    <w:rsid w:val="24762BA3"/>
    <w:rsid w:val="272B380A"/>
    <w:rsid w:val="28C50E13"/>
    <w:rsid w:val="2AAA3BF6"/>
    <w:rsid w:val="2AEB5709"/>
    <w:rsid w:val="2B392962"/>
    <w:rsid w:val="2BF043F9"/>
    <w:rsid w:val="307A4265"/>
    <w:rsid w:val="319E106D"/>
    <w:rsid w:val="3244281D"/>
    <w:rsid w:val="33AF0B05"/>
    <w:rsid w:val="33DB773F"/>
    <w:rsid w:val="34935693"/>
    <w:rsid w:val="39447B32"/>
    <w:rsid w:val="3BF36491"/>
    <w:rsid w:val="425F32DE"/>
    <w:rsid w:val="45186D3C"/>
    <w:rsid w:val="466D2329"/>
    <w:rsid w:val="4953791E"/>
    <w:rsid w:val="49E06EA4"/>
    <w:rsid w:val="4A1672C9"/>
    <w:rsid w:val="4B1453E5"/>
    <w:rsid w:val="4D6C40AF"/>
    <w:rsid w:val="4FDA48F5"/>
    <w:rsid w:val="50B913DE"/>
    <w:rsid w:val="5612303A"/>
    <w:rsid w:val="5B263DAC"/>
    <w:rsid w:val="5B2A729E"/>
    <w:rsid w:val="5B9F2500"/>
    <w:rsid w:val="653806E8"/>
    <w:rsid w:val="655820EC"/>
    <w:rsid w:val="692C5ECF"/>
    <w:rsid w:val="69C35D6F"/>
    <w:rsid w:val="6A7E3ADE"/>
    <w:rsid w:val="6BFA214F"/>
    <w:rsid w:val="6E4C2A0A"/>
    <w:rsid w:val="701044FC"/>
    <w:rsid w:val="72B25BFA"/>
    <w:rsid w:val="74B14DAE"/>
    <w:rsid w:val="76FC6882"/>
    <w:rsid w:val="77B32D05"/>
    <w:rsid w:val="7AEA3111"/>
    <w:rsid w:val="7E45730E"/>
    <w:rsid w:val="7E8069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line number"/>
    <w:basedOn w:val="132"/>
    <w:unhideWhenUsed/>
    <w:qFormat/>
    <w:uiPriority w:val="99"/>
    <w:rPr>
      <w:rFonts w:hint="eastAsia"/>
      <w:sz w:val="24"/>
      <w:szCs w:val="24"/>
    </w:rPr>
  </w:style>
  <w:style w:type="character" w:styleId="136">
    <w:name w:val="Hyperlink"/>
    <w:unhideWhenUsed/>
    <w:qFormat/>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qFormat/>
    <w:uiPriority w:val="29"/>
    <w:rPr>
      <w:i/>
      <w:iCs/>
      <w:color w:val="000000" w:themeColor="text1"/>
      <w14:textFill>
        <w14:solidFill>
          <w14:schemeClr w14:val="tx1"/>
        </w14:solidFill>
      </w14:textFill>
    </w:rPr>
  </w:style>
  <w:style w:type="character" w:customStyle="1" w:styleId="152">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qFormat/>
    <w:uiPriority w:val="30"/>
    <w:rPr>
      <w:b/>
      <w:bCs/>
      <w:i/>
      <w:iCs/>
      <w:color w:val="4F81BD" w:themeColor="accent1"/>
      <w14:textFill>
        <w14:solidFill>
          <w14:schemeClr w14:val="accent1"/>
        </w14:solidFill>
      </w14:textFill>
    </w:rPr>
  </w:style>
  <w:style w:type="character" w:customStyle="1" w:styleId="160">
    <w:name w:val="Subtle Emphasis1"/>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17</Pages>
  <Words>8432</Words>
  <Characters>40264</Characters>
  <Lines>596</Lines>
  <Paragraphs>211</Paragraphs>
  <TotalTime>977</TotalTime>
  <ScaleCrop>false</ScaleCrop>
  <LinksUpToDate>false</LinksUpToDate>
  <CharactersWithSpaces>48509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docId:F43FD23AA82FA34FB0F11D557B0EA55A</cp:keywords>
  <cp:lastModifiedBy>Million·J</cp:lastModifiedBy>
  <dcterms:modified xsi:type="dcterms:W3CDTF">2024-08-09T08:50:43Z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42A67E252C5B4F079C6E7F1400D36055_12</vt:lpwstr>
  </property>
  <property fmtid="{D5CDD505-2E9C-101B-9397-08002B2CF9AE}" pid="4" name="GrammarlyDocumentId">
    <vt:lpwstr>e421535f72db92326b693e971a0966f8f9ab8d3efcbcc38375637ad4a724c7d8</vt:lpwstr>
  </property>
</Properties>
</file>